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2FC93" w14:textId="1EE67450" w:rsidR="00F1053E" w:rsidRPr="00D36A07" w:rsidRDefault="002A00F1" w:rsidP="00D36A07">
      <w:pPr>
        <w:pStyle w:val="NormalWeb"/>
        <w:shd w:val="clear" w:color="auto" w:fill="FEFEFE"/>
        <w:spacing w:before="0" w:beforeAutospacing="0" w:after="0" w:afterAutospacing="0"/>
        <w:jc w:val="center"/>
        <w:rPr>
          <w:rFonts w:asciiTheme="minorHAnsi" w:hAnsiTheme="minorHAnsi" w:cs="Arial"/>
          <w:b/>
          <w:bCs/>
          <w:sz w:val="28"/>
          <w:szCs w:val="28"/>
        </w:rPr>
      </w:pPr>
      <w:r w:rsidRPr="00D36A07">
        <w:rPr>
          <w:rFonts w:asciiTheme="minorHAnsi" w:hAnsiTheme="minorHAnsi" w:cs="Arial"/>
          <w:b/>
          <w:bCs/>
          <w:sz w:val="28"/>
          <w:szCs w:val="28"/>
        </w:rPr>
        <w:t>Değerli Velilerimiz</w:t>
      </w:r>
      <w:r w:rsidR="00726993" w:rsidRPr="00D36A07">
        <w:rPr>
          <w:rFonts w:asciiTheme="minorHAnsi" w:hAnsiTheme="minorHAnsi" w:cs="Arial"/>
          <w:b/>
          <w:bCs/>
          <w:sz w:val="28"/>
          <w:szCs w:val="28"/>
        </w:rPr>
        <w:t>, kıymetli öğretmenlerimiz, Sevgili Öğrencilerim</w:t>
      </w:r>
      <w:r w:rsidR="002675EF" w:rsidRPr="00D36A07">
        <w:rPr>
          <w:rFonts w:asciiTheme="minorHAnsi" w:hAnsiTheme="minorHAnsi" w:cs="Arial"/>
          <w:b/>
          <w:bCs/>
          <w:sz w:val="28"/>
          <w:szCs w:val="28"/>
        </w:rPr>
        <w:t>iz ve saygı değer misafirler</w:t>
      </w:r>
    </w:p>
    <w:p w14:paraId="18506022" w14:textId="0450599A" w:rsidR="00F1053E" w:rsidRPr="00D36A07" w:rsidRDefault="00F1053E" w:rsidP="00963290">
      <w:pPr>
        <w:pStyle w:val="NormalWeb"/>
        <w:shd w:val="clear" w:color="auto" w:fill="FEFEFE"/>
        <w:spacing w:before="0" w:beforeAutospacing="0" w:after="0" w:afterAutospacing="0"/>
        <w:ind w:firstLine="720"/>
        <w:rPr>
          <w:rFonts w:asciiTheme="minorHAnsi" w:hAnsiTheme="minorHAnsi" w:cs="Arial"/>
          <w:b/>
          <w:bCs/>
          <w:sz w:val="28"/>
          <w:szCs w:val="28"/>
        </w:rPr>
      </w:pPr>
      <w:r w:rsidRPr="00D36A07">
        <w:rPr>
          <w:rFonts w:asciiTheme="minorHAnsi" w:hAnsiTheme="minorHAnsi" w:cs="Arial"/>
          <w:b/>
          <w:bCs/>
          <w:sz w:val="28"/>
          <w:szCs w:val="28"/>
        </w:rPr>
        <w:t>Bugün burada toplanmamızın nedeni, aileleri</w:t>
      </w:r>
      <w:r w:rsidR="00726993" w:rsidRPr="00D36A07">
        <w:rPr>
          <w:rFonts w:asciiTheme="minorHAnsi" w:hAnsiTheme="minorHAnsi" w:cs="Arial"/>
          <w:b/>
          <w:bCs/>
          <w:sz w:val="28"/>
          <w:szCs w:val="28"/>
        </w:rPr>
        <w:t>mizin</w:t>
      </w:r>
      <w:r w:rsidRPr="00D36A07">
        <w:rPr>
          <w:rFonts w:asciiTheme="minorHAnsi" w:hAnsiTheme="minorHAnsi" w:cs="Arial"/>
          <w:b/>
          <w:bCs/>
          <w:sz w:val="28"/>
          <w:szCs w:val="28"/>
        </w:rPr>
        <w:t xml:space="preserve"> gözbebeği, bizim de varlık sebebimiz olan, okulumuzun 202</w:t>
      </w:r>
      <w:r w:rsidR="003719C6" w:rsidRPr="00D36A07">
        <w:rPr>
          <w:rFonts w:asciiTheme="minorHAnsi" w:hAnsiTheme="minorHAnsi" w:cs="Arial"/>
          <w:b/>
          <w:bCs/>
          <w:sz w:val="28"/>
          <w:szCs w:val="28"/>
        </w:rPr>
        <w:t>5</w:t>
      </w:r>
      <w:r w:rsidRPr="00D36A07">
        <w:rPr>
          <w:rFonts w:asciiTheme="minorHAnsi" w:hAnsiTheme="minorHAnsi" w:cs="Arial"/>
          <w:b/>
          <w:bCs/>
          <w:sz w:val="28"/>
          <w:szCs w:val="28"/>
        </w:rPr>
        <w:t>-202</w:t>
      </w:r>
      <w:r w:rsidR="003719C6" w:rsidRPr="00D36A07">
        <w:rPr>
          <w:rFonts w:asciiTheme="minorHAnsi" w:hAnsiTheme="minorHAnsi" w:cs="Arial"/>
          <w:b/>
          <w:bCs/>
          <w:sz w:val="28"/>
          <w:szCs w:val="28"/>
        </w:rPr>
        <w:t>6</w:t>
      </w:r>
      <w:r w:rsidRPr="00D36A07">
        <w:rPr>
          <w:rFonts w:asciiTheme="minorHAnsi" w:hAnsiTheme="minorHAnsi" w:cs="Arial"/>
          <w:b/>
          <w:bCs/>
          <w:sz w:val="28"/>
          <w:szCs w:val="28"/>
        </w:rPr>
        <w:t xml:space="preserve"> eğitim–öğretim yılı mezunlarının diploma törenini gerçekleştirmek ve onların mezuniyet sevincini paylaşmaktır.</w:t>
      </w:r>
    </w:p>
    <w:p w14:paraId="5E84ABD3" w14:textId="3A5B347E" w:rsidR="00F1053E" w:rsidRPr="00D36A07" w:rsidRDefault="002675EF" w:rsidP="00F1053E">
      <w:pPr>
        <w:pStyle w:val="NormalWeb"/>
        <w:shd w:val="clear" w:color="auto" w:fill="FEFEFE"/>
        <w:spacing w:before="0" w:beforeAutospacing="0" w:after="0" w:afterAutospacing="0"/>
        <w:rPr>
          <w:rFonts w:asciiTheme="minorHAnsi" w:hAnsiTheme="minorHAnsi" w:cs="Arial"/>
          <w:b/>
          <w:bCs/>
          <w:sz w:val="28"/>
          <w:szCs w:val="28"/>
        </w:rPr>
      </w:pPr>
      <w:r w:rsidRPr="00D36A07">
        <w:rPr>
          <w:rFonts w:asciiTheme="minorHAnsi" w:hAnsiTheme="minorHAnsi" w:cs="Arial"/>
          <w:b/>
          <w:bCs/>
          <w:sz w:val="28"/>
          <w:szCs w:val="28"/>
        </w:rPr>
        <w:t xml:space="preserve">Şebnem Okulları Mezuniyet Töreni’ne </w:t>
      </w:r>
      <w:r w:rsidR="00CE305D" w:rsidRPr="00D36A07">
        <w:rPr>
          <w:rFonts w:asciiTheme="minorHAnsi" w:hAnsiTheme="minorHAnsi" w:cs="Arial"/>
          <w:b/>
          <w:bCs/>
          <w:sz w:val="28"/>
          <w:szCs w:val="28"/>
        </w:rPr>
        <w:t xml:space="preserve">hepiniz </w:t>
      </w:r>
      <w:r w:rsidRPr="00D36A07">
        <w:rPr>
          <w:rFonts w:asciiTheme="minorHAnsi" w:hAnsiTheme="minorHAnsi" w:cs="Arial"/>
          <w:b/>
          <w:bCs/>
          <w:sz w:val="28"/>
          <w:szCs w:val="28"/>
        </w:rPr>
        <w:t>hoş geldiniz, Hepinizi</w:t>
      </w:r>
      <w:r w:rsidR="00F1053E" w:rsidRPr="00D36A07">
        <w:rPr>
          <w:rFonts w:asciiTheme="minorHAnsi" w:hAnsiTheme="minorHAnsi" w:cs="Arial"/>
          <w:b/>
          <w:bCs/>
          <w:sz w:val="28"/>
          <w:szCs w:val="28"/>
        </w:rPr>
        <w:t xml:space="preserve"> sevgi, saygı ve muhabbetle selamlıyorum. </w:t>
      </w:r>
    </w:p>
    <w:p w14:paraId="22C0B5B1" w14:textId="3DC8F6C2" w:rsidR="00F1053E" w:rsidRPr="00D36A07" w:rsidRDefault="00F1053E" w:rsidP="00963290">
      <w:pPr>
        <w:pStyle w:val="NormalWeb"/>
        <w:shd w:val="clear" w:color="auto" w:fill="FEFEFE"/>
        <w:spacing w:before="0" w:beforeAutospacing="0" w:after="0" w:afterAutospacing="0"/>
        <w:ind w:firstLine="720"/>
        <w:rPr>
          <w:rFonts w:asciiTheme="minorHAnsi" w:hAnsiTheme="minorHAnsi" w:cs="Arial"/>
          <w:b/>
          <w:bCs/>
          <w:sz w:val="28"/>
          <w:szCs w:val="28"/>
        </w:rPr>
      </w:pPr>
      <w:r w:rsidRPr="00D36A07">
        <w:rPr>
          <w:rFonts w:asciiTheme="minorHAnsi" w:hAnsiTheme="minorHAnsi" w:cs="Arial"/>
          <w:b/>
          <w:bCs/>
          <w:sz w:val="28"/>
          <w:szCs w:val="28"/>
        </w:rPr>
        <w:t>Saygıdeğer Velilerimiz,</w:t>
      </w:r>
    </w:p>
    <w:p w14:paraId="61AF48E4" w14:textId="571F740A" w:rsidR="00CE305D" w:rsidRPr="00D36A07" w:rsidRDefault="00CE305D" w:rsidP="00963290">
      <w:pPr>
        <w:pStyle w:val="NormalWeb"/>
        <w:shd w:val="clear" w:color="auto" w:fill="FEFEFE"/>
        <w:spacing w:before="0" w:beforeAutospacing="0" w:after="0" w:afterAutospacing="0"/>
        <w:ind w:firstLine="720"/>
        <w:rPr>
          <w:b/>
          <w:bCs/>
          <w:sz w:val="28"/>
          <w:szCs w:val="28"/>
        </w:rPr>
      </w:pPr>
      <w:r w:rsidRPr="00D36A07">
        <w:rPr>
          <w:b/>
          <w:bCs/>
          <w:sz w:val="28"/>
          <w:szCs w:val="28"/>
        </w:rPr>
        <w:t>Evlatlarınızın başarısında sizin sabrınızın, desteğinizin ve dualarınızın büyük payı vardır. Çocuklarımızın eğitim yolculuğunda okulumuzla iş birliği içinde olduğunuz için sizlere de teşekkür ediyorum. Bugün onların gözlerindeki mutlulukta sizlerin emeği ve sevgisi vardır.</w:t>
      </w:r>
    </w:p>
    <w:p w14:paraId="6CB37AEC" w14:textId="13C26AFF" w:rsidR="00D36A07" w:rsidRPr="00D36A07" w:rsidRDefault="00D36A07" w:rsidP="00963290">
      <w:pPr>
        <w:pStyle w:val="NormalWeb"/>
        <w:shd w:val="clear" w:color="auto" w:fill="FEFEFE"/>
        <w:spacing w:before="0" w:beforeAutospacing="0" w:after="0" w:afterAutospacing="0"/>
        <w:ind w:firstLine="720"/>
        <w:rPr>
          <w:rFonts w:asciiTheme="minorHAnsi" w:hAnsiTheme="minorHAnsi" w:cs="Arial"/>
          <w:b/>
          <w:bCs/>
          <w:sz w:val="28"/>
          <w:szCs w:val="28"/>
        </w:rPr>
      </w:pPr>
      <w:r w:rsidRPr="00D36A07">
        <w:rPr>
          <w:b/>
          <w:bCs/>
          <w:sz w:val="28"/>
          <w:szCs w:val="28"/>
        </w:rPr>
        <w:t>Değerli öğretmenlerim,</w:t>
      </w:r>
    </w:p>
    <w:p w14:paraId="4AE37558" w14:textId="625EFF8C" w:rsidR="00CE305D" w:rsidRPr="00D36A07" w:rsidRDefault="00CE305D" w:rsidP="00D36A07">
      <w:pPr>
        <w:pStyle w:val="NormalWeb"/>
        <w:shd w:val="clear" w:color="auto" w:fill="FEFEFE"/>
        <w:spacing w:before="0" w:beforeAutospacing="0" w:after="0" w:afterAutospacing="0"/>
        <w:ind w:firstLine="720"/>
        <w:rPr>
          <w:rFonts w:asciiTheme="minorHAnsi" w:hAnsiTheme="minorHAnsi" w:cs="Arial"/>
          <w:b/>
          <w:bCs/>
          <w:sz w:val="28"/>
          <w:szCs w:val="28"/>
        </w:rPr>
      </w:pPr>
      <w:r w:rsidRPr="00D36A07">
        <w:rPr>
          <w:rFonts w:asciiTheme="minorHAnsi" w:hAnsiTheme="minorHAnsi" w:cs="Arial"/>
          <w:b/>
          <w:bCs/>
          <w:sz w:val="28"/>
          <w:szCs w:val="28"/>
        </w:rPr>
        <w:t>Öğrencilerimizin bugünlere gelmesinde en büyük emeği veren kıymetli öğretmenlerimize gönülden teşekkür ediyorum. Sizler sadece ders anlatmadınız, öğrencilerimizin hayatına dokundunuz, onlara rehber oldunuz, yol gösterdiniz. Fedakarlığınız, ve özveriniz için hepinize ayrı ayrı teşekkür ediyorum.</w:t>
      </w:r>
    </w:p>
    <w:p w14:paraId="64BE36BD" w14:textId="77777777" w:rsidR="00F1053E" w:rsidRPr="00D36A07" w:rsidRDefault="00F1053E" w:rsidP="00963290">
      <w:pPr>
        <w:pStyle w:val="NormalWeb"/>
        <w:shd w:val="clear" w:color="auto" w:fill="FEFEFE"/>
        <w:spacing w:before="0" w:beforeAutospacing="0" w:after="0" w:afterAutospacing="0"/>
        <w:ind w:firstLine="720"/>
        <w:rPr>
          <w:rFonts w:asciiTheme="minorHAnsi" w:hAnsiTheme="minorHAnsi" w:cs="Arial"/>
          <w:b/>
          <w:bCs/>
          <w:sz w:val="28"/>
          <w:szCs w:val="28"/>
        </w:rPr>
      </w:pPr>
      <w:r w:rsidRPr="00D36A07">
        <w:rPr>
          <w:rFonts w:asciiTheme="minorHAnsi" w:hAnsiTheme="minorHAnsi" w:cs="Arial"/>
          <w:b/>
          <w:bCs/>
          <w:sz w:val="28"/>
          <w:szCs w:val="28"/>
        </w:rPr>
        <w:t>Sevgili Öğrenciler,</w:t>
      </w:r>
    </w:p>
    <w:p w14:paraId="7046E2C6" w14:textId="6667E139" w:rsidR="00F1053E" w:rsidRPr="00D36A07" w:rsidRDefault="00F1053E" w:rsidP="006326AE">
      <w:pPr>
        <w:pStyle w:val="NormalWeb"/>
        <w:shd w:val="clear" w:color="auto" w:fill="FEFEFE"/>
        <w:spacing w:before="0" w:beforeAutospacing="0" w:after="0" w:afterAutospacing="0"/>
        <w:ind w:firstLine="720"/>
        <w:rPr>
          <w:rFonts w:asciiTheme="minorHAnsi" w:hAnsiTheme="minorHAnsi" w:cs="Arial"/>
          <w:b/>
          <w:bCs/>
          <w:sz w:val="28"/>
          <w:szCs w:val="28"/>
        </w:rPr>
      </w:pPr>
      <w:r w:rsidRPr="00D36A07">
        <w:rPr>
          <w:rFonts w:asciiTheme="minorHAnsi" w:hAnsiTheme="minorHAnsi" w:cs="Arial"/>
          <w:b/>
          <w:bCs/>
          <w:sz w:val="28"/>
          <w:szCs w:val="28"/>
        </w:rPr>
        <w:t xml:space="preserve">Bugün mezuniyet töreniyle birlikte </w:t>
      </w:r>
      <w:r w:rsidR="006326AE" w:rsidRPr="00D36A07">
        <w:rPr>
          <w:rFonts w:asciiTheme="minorHAnsi" w:hAnsiTheme="minorHAnsi" w:cs="Arial"/>
          <w:b/>
          <w:bCs/>
          <w:sz w:val="28"/>
          <w:szCs w:val="28"/>
        </w:rPr>
        <w:t xml:space="preserve">ortaokul </w:t>
      </w:r>
      <w:r w:rsidRPr="00D36A07">
        <w:rPr>
          <w:rFonts w:asciiTheme="minorHAnsi" w:hAnsiTheme="minorHAnsi" w:cs="Arial"/>
          <w:b/>
          <w:bCs/>
          <w:sz w:val="28"/>
          <w:szCs w:val="28"/>
        </w:rPr>
        <w:t xml:space="preserve"> hayatınızın son</w:t>
      </w:r>
      <w:r w:rsidR="00963290" w:rsidRPr="00D36A07">
        <w:rPr>
          <w:rFonts w:asciiTheme="minorHAnsi" w:hAnsiTheme="minorHAnsi" w:cs="Arial"/>
          <w:b/>
          <w:bCs/>
          <w:sz w:val="28"/>
          <w:szCs w:val="28"/>
        </w:rPr>
        <w:t xml:space="preserve">larına </w:t>
      </w:r>
      <w:r w:rsidRPr="00D36A07">
        <w:rPr>
          <w:rFonts w:asciiTheme="minorHAnsi" w:hAnsiTheme="minorHAnsi" w:cs="Arial"/>
          <w:b/>
          <w:bCs/>
          <w:sz w:val="28"/>
          <w:szCs w:val="28"/>
        </w:rPr>
        <w:t xml:space="preserve"> gelmiş bulunuyorsunuz. Bu süreçte emekleriniz, azimleriniz ve başarılarınızla hepimizi gururlandırdınız. Sizler, geleceğin umut vaat eden gençleri olarak, bu okulun en değerli varlıkları oldunuz.</w:t>
      </w:r>
    </w:p>
    <w:p w14:paraId="67881019" w14:textId="77777777" w:rsidR="00F1053E" w:rsidRPr="00D36A07" w:rsidRDefault="00F1053E" w:rsidP="00F1053E">
      <w:pPr>
        <w:pStyle w:val="NormalWeb"/>
        <w:shd w:val="clear" w:color="auto" w:fill="FEFEFE"/>
        <w:spacing w:before="0" w:beforeAutospacing="0" w:after="0" w:afterAutospacing="0"/>
        <w:rPr>
          <w:rFonts w:asciiTheme="minorHAnsi" w:hAnsiTheme="minorHAnsi" w:cs="Arial"/>
          <w:b/>
          <w:bCs/>
          <w:sz w:val="28"/>
          <w:szCs w:val="28"/>
        </w:rPr>
      </w:pPr>
      <w:r w:rsidRPr="00D36A07">
        <w:rPr>
          <w:rFonts w:asciiTheme="minorHAnsi" w:hAnsiTheme="minorHAnsi" w:cs="Arial"/>
          <w:b/>
          <w:bCs/>
          <w:sz w:val="28"/>
          <w:szCs w:val="28"/>
        </w:rPr>
        <w:t>Sevgili öğrenciler,</w:t>
      </w:r>
    </w:p>
    <w:p w14:paraId="69DE7189" w14:textId="64F173E1" w:rsidR="00F1053E" w:rsidRPr="00D36A07" w:rsidRDefault="00F1053E" w:rsidP="00F1053E">
      <w:pPr>
        <w:pStyle w:val="NormalWeb"/>
        <w:shd w:val="clear" w:color="auto" w:fill="FEFEFE"/>
        <w:spacing w:before="0" w:beforeAutospacing="0" w:after="0" w:afterAutospacing="0"/>
        <w:rPr>
          <w:rFonts w:asciiTheme="minorHAnsi" w:hAnsiTheme="minorHAnsi" w:cs="Arial"/>
          <w:b/>
          <w:bCs/>
          <w:sz w:val="28"/>
          <w:szCs w:val="28"/>
        </w:rPr>
      </w:pPr>
      <w:r w:rsidRPr="00D36A07">
        <w:rPr>
          <w:rFonts w:asciiTheme="minorHAnsi" w:hAnsiTheme="minorHAnsi" w:cs="Arial"/>
          <w:b/>
          <w:bCs/>
          <w:sz w:val="28"/>
          <w:szCs w:val="28"/>
        </w:rPr>
        <w:t> </w:t>
      </w:r>
      <w:r w:rsidR="003719C6" w:rsidRPr="00D36A07">
        <w:rPr>
          <w:rFonts w:asciiTheme="minorHAnsi" w:hAnsiTheme="minorHAnsi" w:cs="Arial"/>
          <w:b/>
          <w:bCs/>
          <w:sz w:val="28"/>
          <w:szCs w:val="28"/>
        </w:rPr>
        <w:tab/>
      </w:r>
      <w:r w:rsidRPr="00D36A07">
        <w:rPr>
          <w:rFonts w:asciiTheme="minorHAnsi" w:hAnsiTheme="minorHAnsi" w:cs="Arial"/>
          <w:b/>
          <w:bCs/>
          <w:sz w:val="28"/>
          <w:szCs w:val="28"/>
        </w:rPr>
        <w:t xml:space="preserve">Bugün mezuniyet töreniyle birlikte yeni bir sayfa açıyorsunuz. Artık </w:t>
      </w:r>
      <w:r w:rsidR="00963290" w:rsidRPr="00D36A07">
        <w:rPr>
          <w:rFonts w:asciiTheme="minorHAnsi" w:hAnsiTheme="minorHAnsi" w:cs="Arial"/>
          <w:b/>
          <w:bCs/>
          <w:sz w:val="28"/>
          <w:szCs w:val="28"/>
        </w:rPr>
        <w:t xml:space="preserve">liseli </w:t>
      </w:r>
      <w:r w:rsidR="00950EFB" w:rsidRPr="00D36A07">
        <w:rPr>
          <w:rFonts w:asciiTheme="minorHAnsi" w:hAnsiTheme="minorHAnsi" w:cs="Arial"/>
          <w:b/>
          <w:bCs/>
          <w:sz w:val="28"/>
          <w:szCs w:val="28"/>
        </w:rPr>
        <w:t>olarak</w:t>
      </w:r>
      <w:r w:rsidRPr="00D36A07">
        <w:rPr>
          <w:rFonts w:asciiTheme="minorHAnsi" w:hAnsiTheme="minorHAnsi" w:cs="Arial"/>
          <w:b/>
          <w:bCs/>
          <w:sz w:val="28"/>
          <w:szCs w:val="28"/>
        </w:rPr>
        <w:t xml:space="preserve"> daha birçok farklı deneyim sizi bekliyor. Bu yeni dönemde karşılaşacağınız zorluklara cesaretle ve azimle yaklaşmanızı diliyorum. Unutmayın ki, başarı sabır, çalışma ve inançla elde edilir. Hedeflerinizi belirleyin, tutkularınızı takip edin ve asla pes etmeyin.</w:t>
      </w:r>
    </w:p>
    <w:p w14:paraId="15B68889" w14:textId="0C3D9DB4" w:rsidR="00F1053E" w:rsidRPr="00D36A07" w:rsidRDefault="00F1053E" w:rsidP="003719C6">
      <w:pPr>
        <w:pStyle w:val="NormalWeb"/>
        <w:shd w:val="clear" w:color="auto" w:fill="FEFEFE"/>
        <w:spacing w:before="0" w:beforeAutospacing="0" w:after="0" w:afterAutospacing="0"/>
        <w:ind w:firstLine="720"/>
        <w:rPr>
          <w:rFonts w:asciiTheme="minorHAnsi" w:hAnsiTheme="minorHAnsi" w:cs="Arial"/>
          <w:b/>
          <w:bCs/>
          <w:sz w:val="28"/>
          <w:szCs w:val="28"/>
        </w:rPr>
      </w:pPr>
      <w:r w:rsidRPr="00D36A07">
        <w:rPr>
          <w:rFonts w:asciiTheme="minorHAnsi" w:hAnsiTheme="minorHAnsi" w:cs="Arial"/>
          <w:b/>
          <w:bCs/>
          <w:sz w:val="28"/>
          <w:szCs w:val="28"/>
        </w:rPr>
        <w:t xml:space="preserve">Eminim ki her biriniz,  dürüst, ahlaklı, kendine güvenen gençler olarak bu ülke için değerli hizmetlerde bulunacaksınız. Biz de sizlerin başarılarınız ile övüneceğiz, gurur duyacağız. </w:t>
      </w:r>
      <w:r w:rsidR="00950EFB" w:rsidRPr="00D36A07">
        <w:rPr>
          <w:rFonts w:asciiTheme="minorHAnsi" w:hAnsiTheme="minorHAnsi" w:cs="Arial"/>
          <w:b/>
          <w:bCs/>
          <w:sz w:val="28"/>
          <w:szCs w:val="28"/>
        </w:rPr>
        <w:t>D</w:t>
      </w:r>
      <w:r w:rsidRPr="00D36A07">
        <w:rPr>
          <w:rFonts w:asciiTheme="minorHAnsi" w:hAnsiTheme="minorHAnsi" w:cs="Arial"/>
          <w:b/>
          <w:bCs/>
          <w:sz w:val="28"/>
          <w:szCs w:val="28"/>
        </w:rPr>
        <w:t>isiplinli ve düzenli çalışmak, yaşam felsefenizin bir parçası olsun. Hayatınız boyunca daima, haktan, adaletten, barıştan, sevgiden, saygıdan, paylaşmadan, yardımlaşmadan yana olun, bu değerlerin savunucusu olun, bu ülke için umut olun.</w:t>
      </w:r>
    </w:p>
    <w:p w14:paraId="26825074" w14:textId="77777777" w:rsidR="003B2707" w:rsidRPr="00D36A07" w:rsidRDefault="00F1053E" w:rsidP="003719C6">
      <w:pPr>
        <w:pStyle w:val="NormalWeb"/>
        <w:shd w:val="clear" w:color="auto" w:fill="FEFEFE"/>
        <w:spacing w:before="0" w:beforeAutospacing="0" w:after="0" w:afterAutospacing="0"/>
        <w:ind w:firstLine="720"/>
        <w:rPr>
          <w:rFonts w:asciiTheme="minorHAnsi" w:hAnsiTheme="minorHAnsi" w:cs="Arial"/>
          <w:b/>
          <w:bCs/>
          <w:sz w:val="28"/>
          <w:szCs w:val="28"/>
        </w:rPr>
      </w:pPr>
      <w:r w:rsidRPr="00D36A07">
        <w:rPr>
          <w:rFonts w:asciiTheme="minorHAnsi" w:hAnsiTheme="minorHAnsi" w:cs="Arial"/>
          <w:b/>
          <w:bCs/>
          <w:sz w:val="28"/>
          <w:szCs w:val="28"/>
        </w:rPr>
        <w:t>Son olarak, sizlere hayatınızın yeni döneminde başarılar diliyorum. Unutmayın ki, her başarı bir ekip çalışmasıyla elde edilir. Sizler, bu okulun değerli mezunları olarak, her zaman buranın bir parçası olacaksınız. Gelecekteki başarılarınızı duymak ve sizleri gururla izlemek için sabırsızlanıyoruz.</w:t>
      </w:r>
      <w:r w:rsidR="00AB2B5F" w:rsidRPr="00D36A07">
        <w:rPr>
          <w:rFonts w:asciiTheme="minorHAnsi" w:hAnsiTheme="minorHAnsi" w:cs="Arial"/>
          <w:b/>
          <w:bCs/>
          <w:sz w:val="28"/>
          <w:szCs w:val="28"/>
        </w:rPr>
        <w:t xml:space="preserve"> </w:t>
      </w:r>
    </w:p>
    <w:p w14:paraId="64B46BFF" w14:textId="1A102777" w:rsidR="002A00F1" w:rsidRDefault="003B2707" w:rsidP="00D36A07">
      <w:pPr>
        <w:pStyle w:val="NormalWeb"/>
        <w:shd w:val="clear" w:color="auto" w:fill="FEFEFE"/>
        <w:spacing w:before="0" w:beforeAutospacing="0" w:after="0" w:afterAutospacing="0"/>
        <w:ind w:firstLine="720"/>
        <w:rPr>
          <w:rFonts w:asciiTheme="minorHAnsi" w:hAnsiTheme="minorHAnsi" w:cs="Arial"/>
          <w:b/>
          <w:bCs/>
          <w:sz w:val="28"/>
          <w:szCs w:val="28"/>
        </w:rPr>
      </w:pPr>
      <w:r w:rsidRPr="00D36A07">
        <w:rPr>
          <w:rFonts w:asciiTheme="minorHAnsi" w:hAnsiTheme="minorHAnsi" w:cs="Arial"/>
          <w:b/>
          <w:bCs/>
          <w:sz w:val="28"/>
          <w:szCs w:val="28"/>
        </w:rPr>
        <w:t xml:space="preserve">Vatanına, milletine, ana-babalarına hayırlı evlatlar olmalarını temenni ediyorum. Yolunuz her zaman; kıymetinizi bilen ve sizin de kıymetlerini bileceğiniz, kalıcı dost, samimi ve dürüst insanlarla kesişsin; </w:t>
      </w:r>
      <w:r w:rsidR="00AB2B5F" w:rsidRPr="00D36A07">
        <w:rPr>
          <w:rFonts w:asciiTheme="minorHAnsi" w:hAnsiTheme="minorHAnsi" w:cs="Arial"/>
          <w:b/>
          <w:bCs/>
          <w:sz w:val="28"/>
          <w:szCs w:val="28"/>
        </w:rPr>
        <w:t xml:space="preserve">Yolunuz </w:t>
      </w:r>
      <w:r w:rsidRPr="00D36A07">
        <w:rPr>
          <w:rFonts w:asciiTheme="minorHAnsi" w:hAnsiTheme="minorHAnsi" w:cs="Arial"/>
          <w:b/>
          <w:bCs/>
          <w:sz w:val="28"/>
          <w:szCs w:val="28"/>
        </w:rPr>
        <w:t xml:space="preserve">ve </w:t>
      </w:r>
      <w:r w:rsidR="00AB2B5F" w:rsidRPr="00D36A07">
        <w:rPr>
          <w:rFonts w:asciiTheme="minorHAnsi" w:hAnsiTheme="minorHAnsi" w:cs="Arial"/>
          <w:b/>
          <w:bCs/>
          <w:sz w:val="28"/>
          <w:szCs w:val="28"/>
        </w:rPr>
        <w:t>bahtınız</w:t>
      </w:r>
      <w:r w:rsidRPr="00D36A07">
        <w:rPr>
          <w:rFonts w:asciiTheme="minorHAnsi" w:hAnsiTheme="minorHAnsi" w:cs="Arial"/>
          <w:b/>
          <w:bCs/>
          <w:sz w:val="28"/>
          <w:szCs w:val="28"/>
        </w:rPr>
        <w:t xml:space="preserve"> açık olsun. </w:t>
      </w:r>
      <w:r w:rsidR="00AB2B5F" w:rsidRPr="00D36A07">
        <w:rPr>
          <w:rFonts w:asciiTheme="minorHAnsi" w:hAnsiTheme="minorHAnsi" w:cs="Arial"/>
          <w:b/>
          <w:bCs/>
          <w:sz w:val="28"/>
          <w:szCs w:val="28"/>
        </w:rPr>
        <w:t>Mezuniyetiniz hayırlı olsun.</w:t>
      </w:r>
      <w:r w:rsidR="001256BB" w:rsidRPr="001256BB">
        <w:t xml:space="preserve"> </w:t>
      </w:r>
    </w:p>
    <w:sectPr w:rsidR="002A00F1" w:rsidSect="00CE305D">
      <w:pgSz w:w="12240" w:h="15840"/>
      <w:pgMar w:top="737" w:right="618" w:bottom="73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A2"/>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ara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umara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eMaddemi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eMaddemi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umara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eMaddemi"/>
      <w:lvlText w:val=""/>
      <w:lvlJc w:val="left"/>
      <w:pPr>
        <w:tabs>
          <w:tab w:val="num" w:pos="360"/>
        </w:tabs>
        <w:ind w:left="360" w:hanging="360"/>
      </w:pPr>
      <w:rPr>
        <w:rFonts w:ascii="Symbol" w:hAnsi="Symbol" w:hint="default"/>
      </w:rPr>
    </w:lvl>
  </w:abstractNum>
  <w:abstractNum w:abstractNumId="9" w15:restartNumberingAfterBreak="0">
    <w:nsid w:val="27871DEC"/>
    <w:multiLevelType w:val="hybridMultilevel"/>
    <w:tmpl w:val="BDDC407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E2879C5"/>
    <w:multiLevelType w:val="hybridMultilevel"/>
    <w:tmpl w:val="F51482AE"/>
    <w:lvl w:ilvl="0" w:tplc="39E44B2A">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33266A48"/>
    <w:multiLevelType w:val="hybridMultilevel"/>
    <w:tmpl w:val="36581DD4"/>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16cid:durableId="768475422">
    <w:abstractNumId w:val="8"/>
  </w:num>
  <w:num w:numId="2" w16cid:durableId="154105602">
    <w:abstractNumId w:val="6"/>
  </w:num>
  <w:num w:numId="3" w16cid:durableId="601036995">
    <w:abstractNumId w:val="5"/>
  </w:num>
  <w:num w:numId="4" w16cid:durableId="1085110711">
    <w:abstractNumId w:val="4"/>
  </w:num>
  <w:num w:numId="5" w16cid:durableId="1647125042">
    <w:abstractNumId w:val="7"/>
  </w:num>
  <w:num w:numId="6" w16cid:durableId="1082681900">
    <w:abstractNumId w:val="3"/>
  </w:num>
  <w:num w:numId="7" w16cid:durableId="1278677143">
    <w:abstractNumId w:val="2"/>
  </w:num>
  <w:num w:numId="8" w16cid:durableId="1785028809">
    <w:abstractNumId w:val="1"/>
  </w:num>
  <w:num w:numId="9" w16cid:durableId="2007128060">
    <w:abstractNumId w:val="0"/>
  </w:num>
  <w:num w:numId="10" w16cid:durableId="682244658">
    <w:abstractNumId w:val="9"/>
  </w:num>
  <w:num w:numId="11" w16cid:durableId="99379027">
    <w:abstractNumId w:val="10"/>
  </w:num>
  <w:num w:numId="12" w16cid:durableId="147116565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proofState w:spelling="clean"/>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B014A"/>
    <w:rsid w:val="001256BB"/>
    <w:rsid w:val="00141456"/>
    <w:rsid w:val="00141895"/>
    <w:rsid w:val="0015074B"/>
    <w:rsid w:val="00150BA9"/>
    <w:rsid w:val="002675EF"/>
    <w:rsid w:val="0029639D"/>
    <w:rsid w:val="002A00F1"/>
    <w:rsid w:val="00326F90"/>
    <w:rsid w:val="003719C6"/>
    <w:rsid w:val="00391844"/>
    <w:rsid w:val="00392C2C"/>
    <w:rsid w:val="003B2707"/>
    <w:rsid w:val="003D74D1"/>
    <w:rsid w:val="00480411"/>
    <w:rsid w:val="004923B2"/>
    <w:rsid w:val="004C1935"/>
    <w:rsid w:val="00545DD9"/>
    <w:rsid w:val="0055677A"/>
    <w:rsid w:val="006326AE"/>
    <w:rsid w:val="00640F77"/>
    <w:rsid w:val="006819B0"/>
    <w:rsid w:val="006A6754"/>
    <w:rsid w:val="006C3299"/>
    <w:rsid w:val="00710F10"/>
    <w:rsid w:val="00726993"/>
    <w:rsid w:val="007E16CC"/>
    <w:rsid w:val="00827E8B"/>
    <w:rsid w:val="00873F70"/>
    <w:rsid w:val="008A3158"/>
    <w:rsid w:val="00950EFB"/>
    <w:rsid w:val="00963290"/>
    <w:rsid w:val="009C2113"/>
    <w:rsid w:val="009E007D"/>
    <w:rsid w:val="00A50677"/>
    <w:rsid w:val="00AA1D8D"/>
    <w:rsid w:val="00AB2B5F"/>
    <w:rsid w:val="00B47730"/>
    <w:rsid w:val="00B72255"/>
    <w:rsid w:val="00BF5E02"/>
    <w:rsid w:val="00CB0664"/>
    <w:rsid w:val="00CE305D"/>
    <w:rsid w:val="00D22410"/>
    <w:rsid w:val="00D36A07"/>
    <w:rsid w:val="00D50AA0"/>
    <w:rsid w:val="00D803D5"/>
    <w:rsid w:val="00DB004A"/>
    <w:rsid w:val="00DE4289"/>
    <w:rsid w:val="00E549A8"/>
    <w:rsid w:val="00EA7516"/>
    <w:rsid w:val="00F1053E"/>
    <w:rsid w:val="00F45C37"/>
    <w:rsid w:val="00FC693F"/>
    <w:rsid w:val="00FE17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EB2FFF0"/>
  <w14:defaultImageDpi w14:val="300"/>
  <w15:docId w15:val="{1AD5038D-2A02-4F78-991F-9B875ADD2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Balk1">
    <w:name w:val="heading 1"/>
    <w:basedOn w:val="Normal"/>
    <w:next w:val="Normal"/>
    <w:link w:val="Balk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alk9">
    <w:name w:val="heading 9"/>
    <w:basedOn w:val="Normal"/>
    <w:next w:val="Normal"/>
    <w:link w:val="Balk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618BF"/>
    <w:pPr>
      <w:tabs>
        <w:tab w:val="center" w:pos="4680"/>
        <w:tab w:val="right" w:pos="9360"/>
      </w:tabs>
      <w:spacing w:after="0" w:line="240" w:lineRule="auto"/>
    </w:pPr>
  </w:style>
  <w:style w:type="character" w:customStyle="1" w:styleId="stBilgiChar">
    <w:name w:val="Üst Bilgi Char"/>
    <w:basedOn w:val="VarsaylanParagrafYazTipi"/>
    <w:link w:val="stBilgi"/>
    <w:uiPriority w:val="99"/>
    <w:rsid w:val="00E618BF"/>
  </w:style>
  <w:style w:type="paragraph" w:styleId="AltBilgi">
    <w:name w:val="footer"/>
    <w:basedOn w:val="Normal"/>
    <w:link w:val="AltBilgiChar"/>
    <w:uiPriority w:val="99"/>
    <w:unhideWhenUsed/>
    <w:rsid w:val="00E618BF"/>
    <w:pPr>
      <w:tabs>
        <w:tab w:val="center" w:pos="4680"/>
        <w:tab w:val="right" w:pos="9360"/>
      </w:tabs>
      <w:spacing w:after="0" w:line="240" w:lineRule="auto"/>
    </w:pPr>
  </w:style>
  <w:style w:type="character" w:customStyle="1" w:styleId="AltBilgiChar">
    <w:name w:val="Alt Bilgi Char"/>
    <w:basedOn w:val="VarsaylanParagrafYazTipi"/>
    <w:link w:val="AltBilgi"/>
    <w:uiPriority w:val="99"/>
    <w:rsid w:val="00E618BF"/>
  </w:style>
  <w:style w:type="paragraph" w:styleId="AralkYok">
    <w:name w:val="No Spacing"/>
    <w:uiPriority w:val="1"/>
    <w:qFormat/>
    <w:rsid w:val="00FC693F"/>
    <w:pPr>
      <w:spacing w:after="0" w:line="240" w:lineRule="auto"/>
    </w:pPr>
  </w:style>
  <w:style w:type="character" w:customStyle="1" w:styleId="Balk1Char">
    <w:name w:val="Başlık 1 Char"/>
    <w:basedOn w:val="VarsaylanParagrafYazTipi"/>
    <w:link w:val="Bal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FC693F"/>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FC693F"/>
    <w:rPr>
      <w:rFonts w:asciiTheme="majorHAnsi" w:eastAsiaTheme="majorEastAsia" w:hAnsiTheme="majorHAnsi" w:cstheme="majorBidi"/>
      <w:b/>
      <w:bCs/>
      <w:color w:val="4F81BD" w:themeColor="accent1"/>
    </w:rPr>
  </w:style>
  <w:style w:type="paragraph" w:styleId="KonuBal">
    <w:name w:val="Title"/>
    <w:basedOn w:val="Normal"/>
    <w:next w:val="Normal"/>
    <w:link w:val="KonuBa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ltyaz">
    <w:name w:val="Subtitle"/>
    <w:basedOn w:val="Normal"/>
    <w:next w:val="Normal"/>
    <w:link w:val="Altyaz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yazChar">
    <w:name w:val="Altyazı Char"/>
    <w:basedOn w:val="VarsaylanParagrafYazTipi"/>
    <w:link w:val="Altyaz"/>
    <w:uiPriority w:val="11"/>
    <w:rsid w:val="00FC693F"/>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FC693F"/>
    <w:pPr>
      <w:ind w:left="720"/>
      <w:contextualSpacing/>
    </w:pPr>
  </w:style>
  <w:style w:type="paragraph" w:styleId="GvdeMetni">
    <w:name w:val="Body Text"/>
    <w:basedOn w:val="Normal"/>
    <w:link w:val="GvdeMetniChar"/>
    <w:uiPriority w:val="99"/>
    <w:unhideWhenUsed/>
    <w:rsid w:val="00AA1D8D"/>
    <w:pPr>
      <w:spacing w:after="120"/>
    </w:pPr>
  </w:style>
  <w:style w:type="character" w:customStyle="1" w:styleId="GvdeMetniChar">
    <w:name w:val="Gövde Metni Char"/>
    <w:basedOn w:val="VarsaylanParagrafYazTipi"/>
    <w:link w:val="GvdeMetni"/>
    <w:uiPriority w:val="99"/>
    <w:rsid w:val="00AA1D8D"/>
  </w:style>
  <w:style w:type="paragraph" w:styleId="GvdeMetni2">
    <w:name w:val="Body Text 2"/>
    <w:basedOn w:val="Normal"/>
    <w:link w:val="GvdeMetni2Char"/>
    <w:uiPriority w:val="99"/>
    <w:unhideWhenUsed/>
    <w:rsid w:val="00AA1D8D"/>
    <w:pPr>
      <w:spacing w:after="120" w:line="480" w:lineRule="auto"/>
    </w:pPr>
  </w:style>
  <w:style w:type="character" w:customStyle="1" w:styleId="GvdeMetni2Char">
    <w:name w:val="Gövde Metni 2 Char"/>
    <w:basedOn w:val="VarsaylanParagrafYazTipi"/>
    <w:link w:val="GvdeMetni2"/>
    <w:uiPriority w:val="99"/>
    <w:rsid w:val="00AA1D8D"/>
  </w:style>
  <w:style w:type="paragraph" w:styleId="GvdeMetni3">
    <w:name w:val="Body Text 3"/>
    <w:basedOn w:val="Normal"/>
    <w:link w:val="GvdeMetni3Char"/>
    <w:uiPriority w:val="99"/>
    <w:unhideWhenUsed/>
    <w:rsid w:val="00AA1D8D"/>
    <w:pPr>
      <w:spacing w:after="120"/>
    </w:pPr>
    <w:rPr>
      <w:sz w:val="16"/>
      <w:szCs w:val="16"/>
    </w:rPr>
  </w:style>
  <w:style w:type="character" w:customStyle="1" w:styleId="GvdeMetni3Char">
    <w:name w:val="Gövde Metni 3 Char"/>
    <w:basedOn w:val="VarsaylanParagrafYazTipi"/>
    <w:link w:val="GvdeMetni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Maddemi">
    <w:name w:val="List Bullet"/>
    <w:basedOn w:val="Normal"/>
    <w:uiPriority w:val="99"/>
    <w:unhideWhenUsed/>
    <w:rsid w:val="00326F90"/>
    <w:pPr>
      <w:numPr>
        <w:numId w:val="1"/>
      </w:numPr>
      <w:contextualSpacing/>
    </w:pPr>
  </w:style>
  <w:style w:type="paragraph" w:styleId="ListeMaddemi2">
    <w:name w:val="List Bullet 2"/>
    <w:basedOn w:val="Normal"/>
    <w:uiPriority w:val="99"/>
    <w:unhideWhenUsed/>
    <w:rsid w:val="00326F90"/>
    <w:pPr>
      <w:numPr>
        <w:numId w:val="2"/>
      </w:numPr>
      <w:contextualSpacing/>
    </w:pPr>
  </w:style>
  <w:style w:type="paragraph" w:styleId="ListeMaddemi3">
    <w:name w:val="List Bullet 3"/>
    <w:basedOn w:val="Normal"/>
    <w:uiPriority w:val="99"/>
    <w:unhideWhenUsed/>
    <w:rsid w:val="00326F90"/>
    <w:pPr>
      <w:numPr>
        <w:numId w:val="3"/>
      </w:numPr>
      <w:contextualSpacing/>
    </w:pPr>
  </w:style>
  <w:style w:type="paragraph" w:styleId="ListeNumaras">
    <w:name w:val="List Number"/>
    <w:basedOn w:val="Normal"/>
    <w:uiPriority w:val="99"/>
    <w:unhideWhenUsed/>
    <w:rsid w:val="00326F90"/>
    <w:pPr>
      <w:numPr>
        <w:numId w:val="5"/>
      </w:numPr>
      <w:contextualSpacing/>
    </w:pPr>
  </w:style>
  <w:style w:type="paragraph" w:styleId="ListeNumaras2">
    <w:name w:val="List Number 2"/>
    <w:basedOn w:val="Normal"/>
    <w:uiPriority w:val="99"/>
    <w:unhideWhenUsed/>
    <w:rsid w:val="0029639D"/>
    <w:pPr>
      <w:numPr>
        <w:numId w:val="6"/>
      </w:numPr>
      <w:contextualSpacing/>
    </w:pPr>
  </w:style>
  <w:style w:type="paragraph" w:styleId="ListeNumaras3">
    <w:name w:val="List Number 3"/>
    <w:basedOn w:val="Normal"/>
    <w:uiPriority w:val="99"/>
    <w:unhideWhenUsed/>
    <w:rsid w:val="0029639D"/>
    <w:pPr>
      <w:numPr>
        <w:numId w:val="7"/>
      </w:numPr>
      <w:contextualSpacing/>
    </w:pPr>
  </w:style>
  <w:style w:type="paragraph" w:styleId="ListeDevam">
    <w:name w:val="List Continue"/>
    <w:basedOn w:val="Normal"/>
    <w:uiPriority w:val="99"/>
    <w:unhideWhenUsed/>
    <w:rsid w:val="0029639D"/>
    <w:pPr>
      <w:spacing w:after="120"/>
      <w:ind w:left="360"/>
      <w:contextualSpacing/>
    </w:pPr>
  </w:style>
  <w:style w:type="paragraph" w:styleId="ListeDevam2">
    <w:name w:val="List Continue 2"/>
    <w:basedOn w:val="Normal"/>
    <w:uiPriority w:val="99"/>
    <w:unhideWhenUsed/>
    <w:rsid w:val="0029639D"/>
    <w:pPr>
      <w:spacing w:after="120"/>
      <w:ind w:left="720"/>
      <w:contextualSpacing/>
    </w:pPr>
  </w:style>
  <w:style w:type="paragraph" w:styleId="ListeDevam3">
    <w:name w:val="List Continue 3"/>
    <w:basedOn w:val="Normal"/>
    <w:uiPriority w:val="99"/>
    <w:unhideWhenUsed/>
    <w:rsid w:val="0029639D"/>
    <w:pPr>
      <w:spacing w:after="120"/>
      <w:ind w:left="1080"/>
      <w:contextualSpacing/>
    </w:pPr>
  </w:style>
  <w:style w:type="paragraph" w:styleId="MakroMetni">
    <w:name w:val="macro"/>
    <w:link w:val="MakroMetni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MetniChar">
    <w:name w:val="Makro Metni Char"/>
    <w:basedOn w:val="VarsaylanParagrafYazTipi"/>
    <w:link w:val="MakroMetni"/>
    <w:uiPriority w:val="99"/>
    <w:rsid w:val="0029639D"/>
    <w:rPr>
      <w:rFonts w:ascii="Courier" w:hAnsi="Courier"/>
      <w:sz w:val="20"/>
      <w:szCs w:val="20"/>
    </w:rPr>
  </w:style>
  <w:style w:type="paragraph" w:styleId="Alnt">
    <w:name w:val="Quote"/>
    <w:basedOn w:val="Normal"/>
    <w:next w:val="Normal"/>
    <w:link w:val="AlntChar"/>
    <w:uiPriority w:val="29"/>
    <w:qFormat/>
    <w:rsid w:val="00FC693F"/>
    <w:rPr>
      <w:i/>
      <w:iCs/>
      <w:color w:val="000000" w:themeColor="text1"/>
    </w:rPr>
  </w:style>
  <w:style w:type="character" w:customStyle="1" w:styleId="AlntChar">
    <w:name w:val="Alıntı Char"/>
    <w:basedOn w:val="VarsaylanParagrafYazTipi"/>
    <w:link w:val="Alnt"/>
    <w:uiPriority w:val="29"/>
    <w:rsid w:val="00FC693F"/>
    <w:rPr>
      <w:i/>
      <w:iCs/>
      <w:color w:val="000000" w:themeColor="text1"/>
    </w:rPr>
  </w:style>
  <w:style w:type="character" w:customStyle="1" w:styleId="Balk4Char">
    <w:name w:val="Başlık 4 Char"/>
    <w:basedOn w:val="VarsaylanParagrafYazTipi"/>
    <w:link w:val="Balk4"/>
    <w:uiPriority w:val="9"/>
    <w:semiHidden/>
    <w:rsid w:val="00FC693F"/>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semiHidden/>
    <w:rsid w:val="00FC693F"/>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semiHidden/>
    <w:rsid w:val="00FC693F"/>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semiHidden/>
    <w:rsid w:val="00FC693F"/>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semiHidden/>
    <w:rsid w:val="00FC693F"/>
    <w:rPr>
      <w:rFonts w:asciiTheme="majorHAnsi" w:eastAsiaTheme="majorEastAsia" w:hAnsiTheme="majorHAnsi" w:cstheme="majorBidi"/>
      <w:color w:val="4F81BD" w:themeColor="accent1"/>
      <w:sz w:val="20"/>
      <w:szCs w:val="20"/>
    </w:rPr>
  </w:style>
  <w:style w:type="character" w:customStyle="1" w:styleId="Balk9Char">
    <w:name w:val="Başlık 9 Char"/>
    <w:basedOn w:val="VarsaylanParagrafYazTipi"/>
    <w:link w:val="Balk9"/>
    <w:uiPriority w:val="9"/>
    <w:semiHidden/>
    <w:rsid w:val="00FC693F"/>
    <w:rPr>
      <w:rFonts w:asciiTheme="majorHAnsi" w:eastAsiaTheme="majorEastAsia" w:hAnsiTheme="majorHAnsi" w:cstheme="majorBidi"/>
      <w:i/>
      <w:iCs/>
      <w:color w:val="404040" w:themeColor="text1" w:themeTint="BF"/>
      <w:sz w:val="20"/>
      <w:szCs w:val="20"/>
    </w:rPr>
  </w:style>
  <w:style w:type="paragraph" w:styleId="ResimYazs">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Gl">
    <w:name w:val="Strong"/>
    <w:basedOn w:val="VarsaylanParagrafYazTipi"/>
    <w:uiPriority w:val="22"/>
    <w:qFormat/>
    <w:rsid w:val="00FC693F"/>
    <w:rPr>
      <w:b/>
      <w:bCs/>
    </w:rPr>
  </w:style>
  <w:style w:type="character" w:styleId="Vurgu">
    <w:name w:val="Emphasis"/>
    <w:basedOn w:val="VarsaylanParagrafYazTipi"/>
    <w:uiPriority w:val="20"/>
    <w:qFormat/>
    <w:rsid w:val="00FC693F"/>
    <w:rPr>
      <w:i/>
      <w:iCs/>
    </w:rPr>
  </w:style>
  <w:style w:type="paragraph" w:styleId="GlAlnt">
    <w:name w:val="Intense Quote"/>
    <w:basedOn w:val="Normal"/>
    <w:next w:val="Normal"/>
    <w:link w:val="GlAln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GlAlntChar">
    <w:name w:val="Güçlü Alıntı Char"/>
    <w:basedOn w:val="VarsaylanParagrafYazTipi"/>
    <w:link w:val="GlAlnt"/>
    <w:uiPriority w:val="30"/>
    <w:rsid w:val="00FC693F"/>
    <w:rPr>
      <w:b/>
      <w:bCs/>
      <w:i/>
      <w:iCs/>
      <w:color w:val="4F81BD" w:themeColor="accent1"/>
    </w:rPr>
  </w:style>
  <w:style w:type="character" w:styleId="HafifVurgulama">
    <w:name w:val="Subtle Emphasis"/>
    <w:basedOn w:val="VarsaylanParagrafYazTipi"/>
    <w:uiPriority w:val="19"/>
    <w:qFormat/>
    <w:rsid w:val="00FC693F"/>
    <w:rPr>
      <w:i/>
      <w:iCs/>
      <w:color w:val="808080" w:themeColor="text1" w:themeTint="7F"/>
    </w:rPr>
  </w:style>
  <w:style w:type="character" w:styleId="GlVurgulama">
    <w:name w:val="Intense Emphasis"/>
    <w:basedOn w:val="VarsaylanParagrafYazTipi"/>
    <w:uiPriority w:val="21"/>
    <w:qFormat/>
    <w:rsid w:val="00FC693F"/>
    <w:rPr>
      <w:b/>
      <w:bCs/>
      <w:i/>
      <w:iCs/>
      <w:color w:val="4F81BD" w:themeColor="accent1"/>
    </w:rPr>
  </w:style>
  <w:style w:type="character" w:styleId="HafifBavuru">
    <w:name w:val="Subtle Reference"/>
    <w:basedOn w:val="VarsaylanParagrafYazTipi"/>
    <w:uiPriority w:val="31"/>
    <w:qFormat/>
    <w:rsid w:val="00FC693F"/>
    <w:rPr>
      <w:smallCaps/>
      <w:color w:val="C0504D" w:themeColor="accent2"/>
      <w:u w:val="single"/>
    </w:rPr>
  </w:style>
  <w:style w:type="character" w:styleId="GlBavuru">
    <w:name w:val="Intense Reference"/>
    <w:basedOn w:val="VarsaylanParagrafYazTipi"/>
    <w:uiPriority w:val="32"/>
    <w:qFormat/>
    <w:rsid w:val="00FC693F"/>
    <w:rPr>
      <w:b/>
      <w:bCs/>
      <w:smallCaps/>
      <w:color w:val="C0504D" w:themeColor="accent2"/>
      <w:spacing w:val="5"/>
      <w:u w:val="single"/>
    </w:rPr>
  </w:style>
  <w:style w:type="character" w:styleId="KitapBal">
    <w:name w:val="Book Title"/>
    <w:basedOn w:val="VarsaylanParagrafYazTipi"/>
    <w:uiPriority w:val="33"/>
    <w:qFormat/>
    <w:rsid w:val="00FC693F"/>
    <w:rPr>
      <w:b/>
      <w:bCs/>
      <w:smallCaps/>
      <w:spacing w:val="5"/>
    </w:rPr>
  </w:style>
  <w:style w:type="paragraph" w:styleId="TBal">
    <w:name w:val="TOC Heading"/>
    <w:basedOn w:val="Balk1"/>
    <w:next w:val="Normal"/>
    <w:uiPriority w:val="39"/>
    <w:semiHidden/>
    <w:unhideWhenUsed/>
    <w:qFormat/>
    <w:rsid w:val="00FC693F"/>
    <w:pPr>
      <w:outlineLvl w:val="9"/>
    </w:pPr>
  </w:style>
  <w:style w:type="table" w:styleId="TabloKlavuzu">
    <w:name w:val="Table Grid"/>
    <w:basedOn w:val="NormalTablo"/>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Glgeleme">
    <w:name w:val="Light Shading"/>
    <w:basedOn w:val="NormalTablo"/>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3">
    <w:name w:val="Light Shading Accent 3"/>
    <w:basedOn w:val="NormalTablo"/>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4">
    <w:name w:val="Light Shading Accent 4"/>
    <w:basedOn w:val="NormalTablo"/>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5">
    <w:name w:val="Light Shading Accent 5"/>
    <w:basedOn w:val="NormalTablo"/>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6">
    <w:name w:val="Light Shading Accent 6"/>
    <w:basedOn w:val="NormalTablo"/>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kListe">
    <w:name w:val="Light List"/>
    <w:basedOn w:val="NormalTablo"/>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kListe-Vurgu1">
    <w:name w:val="Light List Accent 1"/>
    <w:basedOn w:val="NormalTablo"/>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AkListe-Vurgu2">
    <w:name w:val="Light List Accent 2"/>
    <w:basedOn w:val="NormalTablo"/>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Liste-Vurgu3">
    <w:name w:val="Light List Accent 3"/>
    <w:basedOn w:val="NormalTablo"/>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AkListe-Vurgu4">
    <w:name w:val="Light List Accent 4"/>
    <w:basedOn w:val="NormalTablo"/>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AkListe-Vurgu5">
    <w:name w:val="Light List Accent 5"/>
    <w:basedOn w:val="NormalTablo"/>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AkListe-Vurgu6">
    <w:name w:val="Light List Accent 6"/>
    <w:basedOn w:val="NormalTablo"/>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kKlavuz">
    <w:name w:val="Light Grid"/>
    <w:basedOn w:val="NormalTablo"/>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AkKlavuz-Vurgu1">
    <w:name w:val="Light Grid Accent 1"/>
    <w:basedOn w:val="NormalTablo"/>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AkKlavuz-Vurgu2">
    <w:name w:val="Light Grid Accent 2"/>
    <w:basedOn w:val="NormalTablo"/>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3">
    <w:name w:val="Light Grid Accent 3"/>
    <w:basedOn w:val="NormalTablo"/>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4">
    <w:name w:val="Light Grid Accent 4"/>
    <w:basedOn w:val="NormalTablo"/>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5">
    <w:name w:val="Light Grid Accent 5"/>
    <w:basedOn w:val="NormalTablo"/>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AkKlavuz-Vurgu6">
    <w:name w:val="Light Grid Accent 6"/>
    <w:basedOn w:val="NormalTablo"/>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OrtaGlgeleme1">
    <w:name w:val="Medium Shading 1"/>
    <w:basedOn w:val="NormalTablo"/>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OrtaGlgeleme1-Vurgu1">
    <w:name w:val="Medium Shading 1 Accent 1"/>
    <w:basedOn w:val="NormalTablo"/>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2">
    <w:name w:val="Medium Shading 1 Accent 2"/>
    <w:basedOn w:val="NormalTablo"/>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OrtaGlgeleme1-Vurgu3">
    <w:name w:val="Medium Shading 1 Accent 3"/>
    <w:basedOn w:val="NormalTablo"/>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OrtaGlgeleme1-Vurgu4">
    <w:name w:val="Medium Shading 1 Accent 4"/>
    <w:basedOn w:val="NormalTablo"/>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OrtaGlgeleme1-Vurgu5">
    <w:name w:val="Medium Shading 1 Accent 5"/>
    <w:basedOn w:val="NormalTablo"/>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OrtaGlgeleme1-Vurgu6">
    <w:name w:val="Medium Shading 1 Accent 6"/>
    <w:basedOn w:val="NormalTablo"/>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OrtaGlgeleme2">
    <w:name w:val="Medium Shading 2"/>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1">
    <w:name w:val="Medium Shading 2 Accent 1"/>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3">
    <w:name w:val="Medium Shading 2 Accent 3"/>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6">
    <w:name w:val="Medium Shading 2 Accent 6"/>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1">
    <w:name w:val="Medium List 1"/>
    <w:basedOn w:val="NormalTablo"/>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OrtaListe1-Vurgu1">
    <w:name w:val="Medium List 1 Accent 1"/>
    <w:basedOn w:val="NormalTablo"/>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OrtaListe1-Vurgu2">
    <w:name w:val="Medium List 1 Accent 2"/>
    <w:basedOn w:val="NormalTablo"/>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OrtaListe1-Vurgu3">
    <w:name w:val="Medium List 1 Accent 3"/>
    <w:basedOn w:val="NormalTablo"/>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OrtaListe1-Vurgu4">
    <w:name w:val="Medium List 1 Accent 4"/>
    <w:basedOn w:val="NormalTablo"/>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OrtaListe1-Vurgu5">
    <w:name w:val="Medium List 1 Accent 5"/>
    <w:basedOn w:val="NormalTablo"/>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OrtaListe1-Vurgu6">
    <w:name w:val="Medium List 1 Accent 6"/>
    <w:basedOn w:val="NormalTablo"/>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OrtaListe2">
    <w:name w:val="Medium Lis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2-Vurgu1">
    <w:name w:val="Medium List 2 Accent 1"/>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2">
    <w:name w:val="Medium List 2 Accen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3">
    <w:name w:val="Medium List 2 Accent 3"/>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4">
    <w:name w:val="Medium List 2 Accent 4"/>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5">
    <w:name w:val="Medium List 2 Accent 5"/>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6">
    <w:name w:val="Medium List 2 Accent 6"/>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OrtaKlavuz1">
    <w:name w:val="Medium Grid 1"/>
    <w:basedOn w:val="NormalTablo"/>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rtaKlavuz1-Vurgu1">
    <w:name w:val="Medium Grid 1 Accent 1"/>
    <w:basedOn w:val="NormalTablo"/>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2">
    <w:name w:val="Medium Grid 1 Accent 2"/>
    <w:basedOn w:val="NormalTablo"/>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3">
    <w:name w:val="Medium Grid 1 Accent 3"/>
    <w:basedOn w:val="NormalTablo"/>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rtaKlavuz1-Vurgu4">
    <w:name w:val="Medium Grid 1 Accent 4"/>
    <w:basedOn w:val="NormalTablo"/>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rtaKlavuz1-Vurgu5">
    <w:name w:val="Medium Grid 1 Accent 5"/>
    <w:basedOn w:val="NormalTablo"/>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1-Vurgu6">
    <w:name w:val="Medium Grid 1 Accent 6"/>
    <w:basedOn w:val="NormalTablo"/>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2">
    <w:name w:val="Medium Grid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2-Vurgu1">
    <w:name w:val="Medium Grid 2 Accent 1"/>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OrtaKlavuz2-Vurgu2">
    <w:name w:val="Medium Grid 2 Accent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OrtaKlavuz2-Vurgu3">
    <w:name w:val="Medium Grid 2 Accent 3"/>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OrtaKlavuz2-Vurgu4">
    <w:name w:val="Medium Grid 2 Accent 4"/>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OrtaKlavuz2-Vurgu5">
    <w:name w:val="Medium Grid 2 Accent 5"/>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OrtaKlavuz2-Vurgu6">
    <w:name w:val="Medium Grid 2 Accent 6"/>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OrtaKlavuz3">
    <w:name w:val="Medium Grid 3"/>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OrtaKlavuz3-Vurgu1">
    <w:name w:val="Medium Grid 3 Accent 1"/>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OrtaKlavuz3-Vurgu2">
    <w:name w:val="Medium Grid 3 Accent 2"/>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OrtaKlavuz3-Vurgu3">
    <w:name w:val="Medium Grid 3 Accent 3"/>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OrtaKlavuz3-Vurgu4">
    <w:name w:val="Medium Grid 3 Accent 4"/>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OrtaKlavuz3-Vurgu5">
    <w:name w:val="Medium Grid 3 Accent 5"/>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OrtaKlavuz3-Vurgu6">
    <w:name w:val="Medium Grid 3 Accent 6"/>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KoyuListe">
    <w:name w:val="Dark List"/>
    <w:basedOn w:val="NormalTablo"/>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KoyuListe-Vurgu1">
    <w:name w:val="Dark List Accent 1"/>
    <w:basedOn w:val="NormalTablo"/>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KoyuListe-Vurgu2">
    <w:name w:val="Dark List Accent 2"/>
    <w:basedOn w:val="NormalTablo"/>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KoyuListe-Vurgu3">
    <w:name w:val="Dark List Accent 3"/>
    <w:basedOn w:val="NormalTablo"/>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KoyuListe-Vurgu4">
    <w:name w:val="Dark List Accent 4"/>
    <w:basedOn w:val="NormalTablo"/>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KoyuListe-Vurgu5">
    <w:name w:val="Dark List Accent 5"/>
    <w:basedOn w:val="NormalTablo"/>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KoyuListe-Vurgu6">
    <w:name w:val="Dark List Accent 6"/>
    <w:basedOn w:val="NormalTablo"/>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RenkliGlgeleme">
    <w:name w:val="Colorful Shading"/>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RenkliGlgeleme-Vurgu1">
    <w:name w:val="Colorful Shading Accent 1"/>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RenkliGlgeleme-Vurgu2">
    <w:name w:val="Colorful Shading Accent 2"/>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RenkliGlgeleme-Vurgu3">
    <w:name w:val="Colorful Shading Accent 3"/>
    <w:basedOn w:val="NormalTablo"/>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RenkliGlgeleme-Vurgu4">
    <w:name w:val="Colorful Shading Accent 4"/>
    <w:basedOn w:val="NormalTablo"/>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RenkliGlgeleme-Vurgu5">
    <w:name w:val="Colorful Shading Accent 5"/>
    <w:basedOn w:val="NormalTablo"/>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RenkliGlgeleme-Vurgu6">
    <w:name w:val="Colorful Shading Accent 6"/>
    <w:basedOn w:val="NormalTablo"/>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RenkliListe">
    <w:name w:val="Colorful List"/>
    <w:basedOn w:val="NormalTablo"/>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RenkliListe-Vurgu1">
    <w:name w:val="Colorful List Accent 1"/>
    <w:basedOn w:val="NormalTablo"/>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RenkliListe-Vurgu2">
    <w:name w:val="Colorful List Accent 2"/>
    <w:basedOn w:val="NormalTablo"/>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RenkliListe-Vurgu3">
    <w:name w:val="Colorful List Accent 3"/>
    <w:basedOn w:val="NormalTablo"/>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RenkliListe-Vurgu4">
    <w:name w:val="Colorful List Accent 4"/>
    <w:basedOn w:val="NormalTablo"/>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RenkliListe-Vurgu5">
    <w:name w:val="Colorful List Accent 5"/>
    <w:basedOn w:val="NormalTablo"/>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RenkliListe-Vurgu6">
    <w:name w:val="Colorful List Accent 6"/>
    <w:basedOn w:val="NormalTablo"/>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RenkliKlavuz">
    <w:name w:val="Colorful Grid"/>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nkliKlavuz-Vurgu1">
    <w:name w:val="Colorful Grid Accent 1"/>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nkliKlavuz-Vurgu2">
    <w:name w:val="Colorful Grid Accent 2"/>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nkliKlavuz-Vurgu3">
    <w:name w:val="Colorful Grid Accent 3"/>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nkliKlavuz-Vurgu4">
    <w:name w:val="Colorful Grid Accent 4"/>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nkliKlavuz-Vurgu5">
    <w:name w:val="Colorful Grid Accent 5"/>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nkliKlavuz-Vurgu6">
    <w:name w:val="Colorful Grid Accent 6"/>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unhideWhenUsed/>
    <w:rsid w:val="00F1053E"/>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character" w:styleId="Kpr">
    <w:name w:val="Hyperlink"/>
    <w:basedOn w:val="VarsaylanParagrafYazTipi"/>
    <w:uiPriority w:val="99"/>
    <w:unhideWhenUsed/>
    <w:rsid w:val="001256BB"/>
    <w:rPr>
      <w:color w:val="0000FF" w:themeColor="hyperlink"/>
      <w:u w:val="single"/>
    </w:rPr>
  </w:style>
  <w:style w:type="character" w:styleId="zmlenmeyenBahsetme">
    <w:name w:val="Unresolved Mention"/>
    <w:basedOn w:val="VarsaylanParagrafYazTipi"/>
    <w:uiPriority w:val="99"/>
    <w:semiHidden/>
    <w:unhideWhenUsed/>
    <w:rsid w:val="001256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468149">
      <w:bodyDiv w:val="1"/>
      <w:marLeft w:val="0"/>
      <w:marRight w:val="0"/>
      <w:marTop w:val="0"/>
      <w:marBottom w:val="0"/>
      <w:divBdr>
        <w:top w:val="none" w:sz="0" w:space="0" w:color="auto"/>
        <w:left w:val="none" w:sz="0" w:space="0" w:color="auto"/>
        <w:bottom w:val="none" w:sz="0" w:space="0" w:color="auto"/>
        <w:right w:val="none" w:sz="0" w:space="0" w:color="auto"/>
      </w:divBdr>
    </w:div>
    <w:div w:id="459423862">
      <w:bodyDiv w:val="1"/>
      <w:marLeft w:val="0"/>
      <w:marRight w:val="0"/>
      <w:marTop w:val="0"/>
      <w:marBottom w:val="0"/>
      <w:divBdr>
        <w:top w:val="none" w:sz="0" w:space="0" w:color="auto"/>
        <w:left w:val="none" w:sz="0" w:space="0" w:color="auto"/>
        <w:bottom w:val="none" w:sz="0" w:space="0" w:color="auto"/>
        <w:right w:val="none" w:sz="0" w:space="0" w:color="auto"/>
      </w:divBdr>
    </w:div>
    <w:div w:id="715543921">
      <w:bodyDiv w:val="1"/>
      <w:marLeft w:val="0"/>
      <w:marRight w:val="0"/>
      <w:marTop w:val="0"/>
      <w:marBottom w:val="0"/>
      <w:divBdr>
        <w:top w:val="none" w:sz="0" w:space="0" w:color="auto"/>
        <w:left w:val="none" w:sz="0" w:space="0" w:color="auto"/>
        <w:bottom w:val="none" w:sz="0" w:space="0" w:color="auto"/>
        <w:right w:val="none" w:sz="0" w:space="0" w:color="auto"/>
      </w:divBdr>
    </w:div>
    <w:div w:id="940996143">
      <w:bodyDiv w:val="1"/>
      <w:marLeft w:val="0"/>
      <w:marRight w:val="0"/>
      <w:marTop w:val="0"/>
      <w:marBottom w:val="0"/>
      <w:divBdr>
        <w:top w:val="none" w:sz="0" w:space="0" w:color="auto"/>
        <w:left w:val="none" w:sz="0" w:space="0" w:color="auto"/>
        <w:bottom w:val="none" w:sz="0" w:space="0" w:color="auto"/>
        <w:right w:val="none" w:sz="0" w:space="0" w:color="auto"/>
      </w:divBdr>
    </w:div>
    <w:div w:id="1351642798">
      <w:bodyDiv w:val="1"/>
      <w:marLeft w:val="0"/>
      <w:marRight w:val="0"/>
      <w:marTop w:val="0"/>
      <w:marBottom w:val="0"/>
      <w:divBdr>
        <w:top w:val="none" w:sz="0" w:space="0" w:color="auto"/>
        <w:left w:val="none" w:sz="0" w:space="0" w:color="auto"/>
        <w:bottom w:val="none" w:sz="0" w:space="0" w:color="auto"/>
        <w:right w:val="none" w:sz="0" w:space="0" w:color="auto"/>
      </w:divBdr>
    </w:div>
    <w:div w:id="19868145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 /><Relationship Id="rId7" Type="http://schemas.openxmlformats.org/officeDocument/2006/relationships/theme" Target="theme/theme1.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ntTable" Target="fontTable.xml" /><Relationship Id="rId5" Type="http://schemas.openxmlformats.org/officeDocument/2006/relationships/webSettings" Target="webSettings.xml" /><Relationship Id="rId4" Type="http://schemas.openxmlformats.org/officeDocument/2006/relationships/settings" Target="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4F2A6-6453-4C29-83BF-1A471D27D981}">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401</Words>
  <Characters>2289</Characters>
  <Application>Microsoft Office Word</Application>
  <DocSecurity>0</DocSecurity>
  <Lines>19</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Progressive</Company>
  <LinksUpToDate>false</LinksUpToDate>
  <CharactersWithSpaces>2685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lastModifiedBy>Hasan Ayık</cp:lastModifiedBy>
  <cp:revision>5</cp:revision>
  <cp:lastPrinted>2025-05-22T19:12:00Z</cp:lastPrinted>
  <dcterms:created xsi:type="dcterms:W3CDTF">2026-05-17T22:15:00Z</dcterms:created>
  <dcterms:modified xsi:type="dcterms:W3CDTF">2026-05-20T06:55:00Z</dcterms:modified>
</cp:coreProperties>
</file>