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A8ABA" w14:textId="77777777" w:rsidR="00E43C44" w:rsidRDefault="00B7629C">
      <w:pPr>
        <w:pStyle w:val="KonuBal"/>
      </w:pPr>
      <w:r>
        <w:t>Yazılı Soruları</w:t>
      </w:r>
    </w:p>
    <w:p w14:paraId="0218D08D" w14:textId="77777777" w:rsidR="00E43C44" w:rsidRDefault="00B7629C">
      <w:r>
        <w:t>1. 4x4'lük alanı farklı özellikte taşlarla doldurmaya dayalı strateji oyununun adı nedir?</w:t>
      </w:r>
    </w:p>
    <w:p w14:paraId="0D054F92" w14:textId="77777777" w:rsidR="00E43C44" w:rsidRDefault="00B7629C">
      <w:r>
        <w:t>2. 64 kareli tahtada farklı tipte taşlarla oynanan oyunun adı nedir?</w:t>
      </w:r>
    </w:p>
    <w:p w14:paraId="1FCA5D2C" w14:textId="77777777" w:rsidR="00E43C44" w:rsidRDefault="00B7629C">
      <w:r>
        <w:t>3. 12 küçük kuyu ve 48 taşla oynanan geleneksel oyunun adı nedir?</w:t>
      </w:r>
    </w:p>
    <w:p w14:paraId="3165363F" w14:textId="77777777" w:rsidR="00E43C44" w:rsidRDefault="00B7629C">
      <w:r>
        <w:t>4. Üç çubuk ve disklerle oynanan oyunun adı nedir?</w:t>
      </w:r>
    </w:p>
    <w:p w14:paraId="12DECE3E" w14:textId="77777777" w:rsidR="00E43C44" w:rsidRDefault="00B7629C">
      <w:r>
        <w:t>5. Son taşı alanın kaybettiği matematiksel oyunun adı nedir?</w:t>
      </w:r>
    </w:p>
    <w:p w14:paraId="089AD6F6" w14:textId="77777777" w:rsidR="00E43C44" w:rsidRDefault="00B7629C">
      <w:r>
        <w:t>6. Manyetik alanla yön bulmaya yarayan aracın adı nedir?</w:t>
      </w:r>
    </w:p>
    <w:p w14:paraId="37356090" w14:textId="77777777" w:rsidR="00E43C44" w:rsidRDefault="00B7629C">
      <w:r>
        <w:t>7. Bir yerden başka bir yere giderken izlenen yola ne denir?</w:t>
      </w:r>
    </w:p>
    <w:p w14:paraId="15C6578F" w14:textId="77777777" w:rsidR="00E43C44" w:rsidRDefault="00B7629C">
      <w:r>
        <w:t>8. Manyetik kuzey ile hedef arasındaki açıya ne denir?</w:t>
      </w:r>
    </w:p>
    <w:p w14:paraId="7519BFA5" w14:textId="77777777" w:rsidR="00E43C44" w:rsidRDefault="00B7629C">
      <w:r>
        <w:t>9. Haritada rota ile kuzey arasındaki açıya ne denir?</w:t>
      </w:r>
    </w:p>
    <w:p w14:paraId="77DA0DB5" w14:textId="77777777" w:rsidR="00E43C44" w:rsidRDefault="00B7629C">
      <w:r>
        <w:t>10. 64 kareli tahtada taşların karşıya ulaştırılmasıyla oynanan oyunun adı nedir?</w:t>
      </w:r>
    </w:p>
    <w:p w14:paraId="034CC0D5" w14:textId="77777777" w:rsidR="00E43C44" w:rsidRDefault="00B7629C">
      <w:pPr>
        <w:pStyle w:val="Balk1"/>
      </w:pPr>
      <w:r>
        <w:t>Cevap Anahtarı</w:t>
      </w:r>
    </w:p>
    <w:p w14:paraId="328E6A65" w14:textId="77777777" w:rsidR="00E43C44" w:rsidRDefault="00B7629C">
      <w:r>
        <w:t>1. Kulami</w:t>
      </w:r>
    </w:p>
    <w:p w14:paraId="1C947552" w14:textId="77777777" w:rsidR="00E43C44" w:rsidRDefault="00B7629C">
      <w:r>
        <w:t>2. Satranç</w:t>
      </w:r>
    </w:p>
    <w:p w14:paraId="06657FFE" w14:textId="77777777" w:rsidR="00E43C44" w:rsidRDefault="00B7629C">
      <w:r>
        <w:t>3. Mangala</w:t>
      </w:r>
    </w:p>
    <w:p w14:paraId="7EEBE566" w14:textId="77777777" w:rsidR="00E43C44" w:rsidRDefault="00B7629C">
      <w:r>
        <w:t>4. Hanoi</w:t>
      </w:r>
    </w:p>
    <w:p w14:paraId="3ACC67C0" w14:textId="77777777" w:rsidR="00E43C44" w:rsidRDefault="00B7629C">
      <w:r>
        <w:t>5. Nim</w:t>
      </w:r>
    </w:p>
    <w:p w14:paraId="4EB50797" w14:textId="77777777" w:rsidR="00E43C44" w:rsidRDefault="00B7629C">
      <w:r>
        <w:t>6. Pusula</w:t>
      </w:r>
    </w:p>
    <w:p w14:paraId="11F119B4" w14:textId="77777777" w:rsidR="00E43C44" w:rsidRDefault="00B7629C">
      <w:r>
        <w:t>7. Rota</w:t>
      </w:r>
    </w:p>
    <w:p w14:paraId="6973CCCE" w14:textId="77777777" w:rsidR="00E43C44" w:rsidRDefault="00B7629C">
      <w:r>
        <w:t>8. Pusula açısı</w:t>
      </w:r>
    </w:p>
    <w:p w14:paraId="1A84E071" w14:textId="77777777" w:rsidR="00E43C44" w:rsidRDefault="00B7629C">
      <w:r>
        <w:t>9. Rota açısı</w:t>
      </w:r>
    </w:p>
    <w:p w14:paraId="76A30E36" w14:textId="77777777" w:rsidR="00E43C44" w:rsidRDefault="00B7629C">
      <w:r>
        <w:t>10. Türk daması</w:t>
      </w:r>
    </w:p>
    <w:p w14:paraId="0018E6EF" w14:textId="3E1625E3" w:rsidR="002F0157" w:rsidRDefault="002F0157" w:rsidP="002F0157">
      <w:pPr>
        <w:ind w:firstLine="720"/>
      </w:pPr>
    </w:p>
    <w:sectPr w:rsidR="002F015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5291450">
    <w:abstractNumId w:val="8"/>
  </w:num>
  <w:num w:numId="2" w16cid:durableId="331179396">
    <w:abstractNumId w:val="6"/>
  </w:num>
  <w:num w:numId="3" w16cid:durableId="881285241">
    <w:abstractNumId w:val="5"/>
  </w:num>
  <w:num w:numId="4" w16cid:durableId="131604484">
    <w:abstractNumId w:val="4"/>
  </w:num>
  <w:num w:numId="5" w16cid:durableId="215514791">
    <w:abstractNumId w:val="7"/>
  </w:num>
  <w:num w:numId="6" w16cid:durableId="887299749">
    <w:abstractNumId w:val="3"/>
  </w:num>
  <w:num w:numId="7" w16cid:durableId="1564681896">
    <w:abstractNumId w:val="2"/>
  </w:num>
  <w:num w:numId="8" w16cid:durableId="874539730">
    <w:abstractNumId w:val="1"/>
  </w:num>
  <w:num w:numId="9" w16cid:durableId="1028676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F0157"/>
    <w:rsid w:val="00326F90"/>
    <w:rsid w:val="0039107E"/>
    <w:rsid w:val="004A53F9"/>
    <w:rsid w:val="00AA1D8D"/>
    <w:rsid w:val="00B47730"/>
    <w:rsid w:val="00B7629C"/>
    <w:rsid w:val="00CB0664"/>
    <w:rsid w:val="00E43C4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DC142"/>
  <w14:defaultImageDpi w14:val="300"/>
  <w15:docId w15:val="{5C47558D-06DF-46C2-89B3-3C4567E0D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Kpr">
    <w:name w:val="Hyperlink"/>
    <w:basedOn w:val="VarsaylanParagrafYazTipi"/>
    <w:uiPriority w:val="99"/>
    <w:unhideWhenUsed/>
    <w:rsid w:val="002F015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F01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Hasan Ayık</cp:lastModifiedBy>
  <cp:revision>4</cp:revision>
  <dcterms:created xsi:type="dcterms:W3CDTF">2013-12-23T23:15:00Z</dcterms:created>
  <dcterms:modified xsi:type="dcterms:W3CDTF">2026-04-07T06:13:00Z</dcterms:modified>
  <cp:category/>
</cp:coreProperties>
</file>