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E731C" w14:textId="77777777" w:rsidR="000861AF" w:rsidRPr="000861AF" w:rsidRDefault="000861AF" w:rsidP="000861AF">
      <w:pPr>
        <w:pStyle w:val="AralkYok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61AF">
        <w:rPr>
          <w:rFonts w:ascii="Times New Roman" w:hAnsi="Times New Roman" w:cs="Times New Roman"/>
          <w:b/>
          <w:bCs/>
          <w:sz w:val="24"/>
          <w:szCs w:val="24"/>
        </w:rPr>
        <w:t>2025-2026 EĞİTİM ÖĞRETİM DÖNEMİ</w:t>
      </w:r>
    </w:p>
    <w:p w14:paraId="1C02AC6D" w14:textId="77777777" w:rsidR="004D3001" w:rsidRPr="000861AF" w:rsidRDefault="000861AF" w:rsidP="000861AF">
      <w:pPr>
        <w:pStyle w:val="AralkYok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61AF">
        <w:rPr>
          <w:rFonts w:ascii="Times New Roman" w:hAnsi="Times New Roman" w:cs="Times New Roman"/>
          <w:b/>
          <w:bCs/>
          <w:sz w:val="24"/>
          <w:szCs w:val="24"/>
        </w:rPr>
        <w:t>DİLİMİZİN ZENGİNLİKLERİ PROJESİ</w:t>
      </w:r>
    </w:p>
    <w:p w14:paraId="2D9D8E5E" w14:textId="77777777" w:rsidR="000861AF" w:rsidRPr="000861AF" w:rsidRDefault="000861AF" w:rsidP="000861AF">
      <w:pPr>
        <w:pStyle w:val="AralkYok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61AF">
        <w:rPr>
          <w:rFonts w:ascii="Times New Roman" w:hAnsi="Times New Roman" w:cs="Times New Roman"/>
          <w:b/>
          <w:bCs/>
          <w:sz w:val="24"/>
          <w:szCs w:val="24"/>
        </w:rPr>
        <w:t>ORHANELİ FEVZİPAŞA İLKOKULU</w:t>
      </w:r>
    </w:p>
    <w:p w14:paraId="106B6B8A" w14:textId="77777777" w:rsidR="000861AF" w:rsidRPr="000861AF" w:rsidRDefault="000861AF" w:rsidP="000861AF">
      <w:pPr>
        <w:pStyle w:val="AralkYok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61AF">
        <w:rPr>
          <w:rFonts w:ascii="Times New Roman" w:hAnsi="Times New Roman" w:cs="Times New Roman"/>
          <w:b/>
          <w:bCs/>
          <w:sz w:val="24"/>
          <w:szCs w:val="24"/>
        </w:rPr>
        <w:t>4-A SINIFI KASIM AYI FAALİYET RAPORU</w:t>
      </w:r>
    </w:p>
    <w:p w14:paraId="04095A3D" w14:textId="77777777" w:rsidR="00257569" w:rsidRPr="000861AF" w:rsidRDefault="00257569" w:rsidP="00257569">
      <w:pPr>
        <w:ind w:left="-142" w:right="-149"/>
        <w:rPr>
          <w:rFonts w:ascii="Times New Roman" w:hAnsi="Times New Roman" w:cs="Times New Roman"/>
          <w:b/>
          <w:bCs/>
          <w:sz w:val="24"/>
          <w:szCs w:val="24"/>
        </w:rPr>
      </w:pPr>
    </w:p>
    <w:p w14:paraId="75D7861C" w14:textId="77777777" w:rsidR="004D3001" w:rsidRPr="00257569" w:rsidRDefault="00257569" w:rsidP="00257569">
      <w:pPr>
        <w:ind w:left="-142" w:right="-149" w:firstLine="720"/>
        <w:rPr>
          <w:rFonts w:ascii="Times New Roman" w:hAnsi="Times New Roman" w:cs="Times New Roman"/>
          <w:sz w:val="24"/>
          <w:szCs w:val="24"/>
        </w:rPr>
      </w:pPr>
      <w:r w:rsidRPr="00257569">
        <w:rPr>
          <w:rFonts w:ascii="Times New Roman" w:hAnsi="Times New Roman" w:cs="Times New Roman"/>
          <w:b/>
          <w:sz w:val="24"/>
          <w:szCs w:val="24"/>
        </w:rPr>
        <w:t>Konu</w:t>
      </w:r>
      <w:r w:rsidRPr="00257569">
        <w:rPr>
          <w:rFonts w:ascii="Times New Roman" w:hAnsi="Times New Roman" w:cs="Times New Roman"/>
          <w:sz w:val="24"/>
          <w:szCs w:val="24"/>
        </w:rPr>
        <w:t xml:space="preserve">: Dilimizin Zenginlikleri Projesi </w:t>
      </w:r>
      <w:r w:rsidRPr="00257569">
        <w:rPr>
          <w:rFonts w:ascii="Times New Roman" w:hAnsi="Times New Roman" w:cs="Times New Roman"/>
          <w:b/>
          <w:sz w:val="24"/>
          <w:szCs w:val="24"/>
          <w:u w:val="single"/>
        </w:rPr>
        <w:t>Kasım</w:t>
      </w:r>
      <w:r w:rsidRPr="00257569">
        <w:rPr>
          <w:rFonts w:ascii="Times New Roman" w:hAnsi="Times New Roman" w:cs="Times New Roman"/>
          <w:sz w:val="24"/>
          <w:szCs w:val="24"/>
        </w:rPr>
        <w:t xml:space="preserve"> Ayı Faaliyet Raporu</w:t>
      </w:r>
    </w:p>
    <w:p w14:paraId="6840E9F6" w14:textId="77777777" w:rsidR="004D3001" w:rsidRPr="00257569" w:rsidRDefault="00257569" w:rsidP="00257569">
      <w:pPr>
        <w:ind w:left="-142" w:right="-149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Okulumuz </w:t>
      </w:r>
      <w:r w:rsidR="000861AF">
        <w:rPr>
          <w:rFonts w:ascii="Times New Roman" w:hAnsi="Times New Roman" w:cs="Times New Roman"/>
          <w:b/>
          <w:sz w:val="24"/>
          <w:szCs w:val="24"/>
        </w:rPr>
        <w:t>4-A</w:t>
      </w:r>
      <w:r w:rsidRPr="00257569">
        <w:rPr>
          <w:rFonts w:ascii="Times New Roman" w:hAnsi="Times New Roman" w:cs="Times New Roman"/>
          <w:sz w:val="24"/>
          <w:szCs w:val="24"/>
        </w:rPr>
        <w:t xml:space="preserve"> sınıfı tarafından yürütülen Dilimizin Zenginlikleri Projesi kapsamında, </w:t>
      </w:r>
      <w:r w:rsidRPr="00257569">
        <w:rPr>
          <w:rFonts w:ascii="Times New Roman" w:hAnsi="Times New Roman" w:cs="Times New Roman"/>
          <w:b/>
          <w:sz w:val="24"/>
          <w:szCs w:val="24"/>
        </w:rPr>
        <w:t>Kasım</w:t>
      </w:r>
      <w:r w:rsidRPr="00257569">
        <w:rPr>
          <w:rFonts w:ascii="Times New Roman" w:hAnsi="Times New Roman" w:cs="Times New Roman"/>
          <w:sz w:val="24"/>
          <w:szCs w:val="24"/>
        </w:rPr>
        <w:t xml:space="preserve"> ayında gerçekleştirilen çalışmalar aşağıda bilgilerinize sunulmuştur.</w:t>
      </w:r>
    </w:p>
    <w:p w14:paraId="1D5C8412" w14:textId="77777777" w:rsidR="004D3001" w:rsidRPr="00257569" w:rsidRDefault="00257569" w:rsidP="00257569">
      <w:pPr>
        <w:ind w:left="-142" w:right="-149"/>
        <w:rPr>
          <w:rFonts w:ascii="Times New Roman" w:hAnsi="Times New Roman" w:cs="Times New Roman"/>
          <w:b/>
          <w:sz w:val="24"/>
          <w:szCs w:val="24"/>
        </w:rPr>
      </w:pPr>
      <w:r w:rsidRPr="00257569">
        <w:rPr>
          <w:rFonts w:ascii="Times New Roman" w:hAnsi="Times New Roman" w:cs="Times New Roman"/>
          <w:b/>
          <w:sz w:val="24"/>
          <w:szCs w:val="24"/>
        </w:rPr>
        <w:t>1. Yapılan Faaliyetler</w:t>
      </w:r>
    </w:p>
    <w:p w14:paraId="01436A21" w14:textId="77777777" w:rsidR="004D3001" w:rsidRPr="00257569" w:rsidRDefault="00257569" w:rsidP="00257569">
      <w:pPr>
        <w:ind w:left="-142" w:right="-149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7569">
        <w:rPr>
          <w:rFonts w:ascii="Times New Roman" w:hAnsi="Times New Roman" w:cs="Times New Roman"/>
          <w:sz w:val="24"/>
          <w:szCs w:val="24"/>
        </w:rPr>
        <w:t>Kasım ayı etkinlikleri doğrultusunda öğrencilerin kelime hazinesini geliştirmek, sözlük kullanım alışkanlığını artırmak, şiir türüne karşı farkındalık oluşturmak ve okuma kültürünü desteklemek amacıyla 'Çocuk Şiirleri Okumaları' etkinlikleri yapılmıştır.</w:t>
      </w:r>
    </w:p>
    <w:p w14:paraId="124B2153" w14:textId="77777777" w:rsidR="004D3001" w:rsidRPr="00257569" w:rsidRDefault="00257569" w:rsidP="00257569">
      <w:pPr>
        <w:ind w:left="-142" w:right="-149"/>
        <w:rPr>
          <w:rFonts w:ascii="Times New Roman" w:hAnsi="Times New Roman" w:cs="Times New Roman"/>
          <w:sz w:val="24"/>
          <w:szCs w:val="24"/>
        </w:rPr>
      </w:pPr>
      <w:r w:rsidRPr="00257569">
        <w:rPr>
          <w:rFonts w:ascii="Times New Roman" w:hAnsi="Times New Roman" w:cs="Times New Roman"/>
          <w:sz w:val="24"/>
          <w:szCs w:val="24"/>
        </w:rPr>
        <w:t>- Öğrencilerin seviyelerine uygun çeşitli çocuk şiirleri dağıtılmıştır.</w:t>
      </w:r>
    </w:p>
    <w:p w14:paraId="674A1C82" w14:textId="77777777" w:rsidR="004D3001" w:rsidRPr="00257569" w:rsidRDefault="00257569" w:rsidP="00257569">
      <w:pPr>
        <w:ind w:left="-142" w:right="-149"/>
        <w:jc w:val="both"/>
        <w:rPr>
          <w:rFonts w:ascii="Times New Roman" w:hAnsi="Times New Roman" w:cs="Times New Roman"/>
          <w:sz w:val="24"/>
          <w:szCs w:val="24"/>
        </w:rPr>
      </w:pPr>
      <w:r w:rsidRPr="00257569">
        <w:rPr>
          <w:rFonts w:ascii="Times New Roman" w:hAnsi="Times New Roman" w:cs="Times New Roman"/>
          <w:sz w:val="24"/>
          <w:szCs w:val="24"/>
        </w:rPr>
        <w:t>- Öğrenciler, okudukları şiirlerde anlamını bilmedikleri kelimeleri tespit ederek sözlüklerden araştırmıştır.</w:t>
      </w:r>
    </w:p>
    <w:p w14:paraId="213484C7" w14:textId="77777777" w:rsidR="004D3001" w:rsidRPr="00257569" w:rsidRDefault="00257569" w:rsidP="00257569">
      <w:pPr>
        <w:ind w:left="-142" w:right="-149"/>
        <w:jc w:val="both"/>
        <w:rPr>
          <w:rFonts w:ascii="Times New Roman" w:hAnsi="Times New Roman" w:cs="Times New Roman"/>
          <w:sz w:val="24"/>
          <w:szCs w:val="24"/>
        </w:rPr>
      </w:pPr>
      <w:r w:rsidRPr="00257569">
        <w:rPr>
          <w:rFonts w:ascii="Times New Roman" w:hAnsi="Times New Roman" w:cs="Times New Roman"/>
          <w:sz w:val="24"/>
          <w:szCs w:val="24"/>
        </w:rPr>
        <w:t>- Sözlük kullanımı, bilinmeyen kelimeyi tahmin etme ve doğrulama becerileri sınıf içi uygulamalarla desteklenmiştir.</w:t>
      </w:r>
    </w:p>
    <w:p w14:paraId="76D6847B" w14:textId="77777777" w:rsidR="004D3001" w:rsidRPr="00257569" w:rsidRDefault="00257569" w:rsidP="00257569">
      <w:pPr>
        <w:ind w:left="-142" w:right="-149"/>
        <w:rPr>
          <w:rFonts w:ascii="Times New Roman" w:hAnsi="Times New Roman" w:cs="Times New Roman"/>
          <w:b/>
          <w:sz w:val="24"/>
          <w:szCs w:val="24"/>
        </w:rPr>
      </w:pPr>
      <w:r w:rsidRPr="00257569">
        <w:rPr>
          <w:rFonts w:ascii="Times New Roman" w:hAnsi="Times New Roman" w:cs="Times New Roman"/>
          <w:b/>
          <w:sz w:val="24"/>
          <w:szCs w:val="24"/>
        </w:rPr>
        <w:t>2. Uygulanan Etkinlikler</w:t>
      </w:r>
    </w:p>
    <w:p w14:paraId="1EA559BF" w14:textId="77777777" w:rsidR="004D3001" w:rsidRPr="00257569" w:rsidRDefault="00257569" w:rsidP="00257569">
      <w:pPr>
        <w:ind w:left="-142" w:right="-149"/>
        <w:rPr>
          <w:rFonts w:ascii="Times New Roman" w:hAnsi="Times New Roman" w:cs="Times New Roman"/>
          <w:sz w:val="24"/>
          <w:szCs w:val="24"/>
        </w:rPr>
      </w:pPr>
      <w:r w:rsidRPr="00257569">
        <w:rPr>
          <w:rFonts w:ascii="Times New Roman" w:hAnsi="Times New Roman" w:cs="Times New Roman"/>
          <w:sz w:val="24"/>
          <w:szCs w:val="24"/>
        </w:rPr>
        <w:t>- Öğrenciler, şiirlerde karşılaştıkları bilinmeyen kelimelerden en az iki tanesini seçerek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569">
        <w:rPr>
          <w:rFonts w:ascii="Times New Roman" w:hAnsi="Times New Roman" w:cs="Times New Roman"/>
          <w:sz w:val="24"/>
          <w:szCs w:val="24"/>
        </w:rPr>
        <w:t>'Okumanın Gücü' temalı cümle veya afiş çalışması hazırlamıştır.</w:t>
      </w:r>
    </w:p>
    <w:p w14:paraId="4870BFFD" w14:textId="77777777" w:rsidR="004D3001" w:rsidRPr="00257569" w:rsidRDefault="00257569" w:rsidP="00257569">
      <w:pPr>
        <w:ind w:left="-142" w:right="-149"/>
        <w:jc w:val="both"/>
        <w:rPr>
          <w:rFonts w:ascii="Times New Roman" w:hAnsi="Times New Roman" w:cs="Times New Roman"/>
          <w:sz w:val="24"/>
          <w:szCs w:val="24"/>
        </w:rPr>
      </w:pPr>
      <w:r w:rsidRPr="00257569">
        <w:rPr>
          <w:rFonts w:ascii="Times New Roman" w:hAnsi="Times New Roman" w:cs="Times New Roman"/>
          <w:sz w:val="24"/>
          <w:szCs w:val="24"/>
        </w:rPr>
        <w:t>- Hazırlanan afişler değerlendirilerek en başarılı çalışmalar sınıf panosunda sergilenmiştir.</w:t>
      </w:r>
    </w:p>
    <w:p w14:paraId="28823151" w14:textId="77777777" w:rsidR="004D3001" w:rsidRPr="00257569" w:rsidRDefault="00257569" w:rsidP="00257569">
      <w:pPr>
        <w:ind w:left="-142" w:right="-149"/>
        <w:rPr>
          <w:rFonts w:ascii="Times New Roman" w:hAnsi="Times New Roman" w:cs="Times New Roman"/>
          <w:b/>
          <w:sz w:val="24"/>
          <w:szCs w:val="24"/>
        </w:rPr>
      </w:pPr>
      <w:r w:rsidRPr="00257569">
        <w:rPr>
          <w:rFonts w:ascii="Times New Roman" w:hAnsi="Times New Roman" w:cs="Times New Roman"/>
          <w:b/>
          <w:sz w:val="24"/>
          <w:szCs w:val="24"/>
        </w:rPr>
        <w:t>3. Kazanımlar</w:t>
      </w:r>
    </w:p>
    <w:p w14:paraId="25AAB330" w14:textId="77777777" w:rsidR="004D3001" w:rsidRPr="00257569" w:rsidRDefault="00257569" w:rsidP="00257569">
      <w:pPr>
        <w:ind w:left="-142" w:right="-149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7569">
        <w:rPr>
          <w:rFonts w:ascii="Times New Roman" w:hAnsi="Times New Roman" w:cs="Times New Roman"/>
          <w:sz w:val="24"/>
          <w:szCs w:val="24"/>
        </w:rPr>
        <w:t>Öğrenciler bu çalışmalar sayesinde şiir okuma kurallarını, sözlük kullanımını, anlam araştırma becerisini geliştirmiş; anlamlı cümleler kurup fikirlerini görsel olarak ifade etme konusunda ilerleme göstermiştir.</w:t>
      </w:r>
    </w:p>
    <w:p w14:paraId="20A90C36" w14:textId="77777777" w:rsidR="004D3001" w:rsidRPr="000861AF" w:rsidRDefault="00257569" w:rsidP="000861AF">
      <w:pPr>
        <w:ind w:left="-142" w:right="-149"/>
        <w:rPr>
          <w:rFonts w:ascii="Times New Roman" w:hAnsi="Times New Roman" w:cs="Times New Roman"/>
          <w:b/>
          <w:sz w:val="24"/>
          <w:szCs w:val="24"/>
        </w:rPr>
      </w:pPr>
      <w:r w:rsidRPr="00257569">
        <w:rPr>
          <w:rFonts w:ascii="Times New Roman" w:hAnsi="Times New Roman" w:cs="Times New Roman"/>
          <w:b/>
          <w:sz w:val="24"/>
          <w:szCs w:val="24"/>
        </w:rPr>
        <w:t>4. Sonuç</w:t>
      </w:r>
      <w:r w:rsidR="000861AF">
        <w:rPr>
          <w:rFonts w:ascii="Times New Roman" w:hAnsi="Times New Roman" w:cs="Times New Roman"/>
          <w:b/>
          <w:sz w:val="24"/>
          <w:szCs w:val="24"/>
        </w:rPr>
        <w:t xml:space="preserve"> :</w:t>
      </w:r>
      <w:r w:rsidRPr="00257569">
        <w:rPr>
          <w:rFonts w:ascii="Times New Roman" w:hAnsi="Times New Roman" w:cs="Times New Roman"/>
          <w:sz w:val="24"/>
          <w:szCs w:val="24"/>
        </w:rPr>
        <w:t>Kasım ayı etkinlikleri başarıyla tamamlanmış olup öğrencilerin akademik ve dilsel gelişimlerine olumlu katkı sağlamıştır.</w:t>
      </w:r>
    </w:p>
    <w:p w14:paraId="104629F2" w14:textId="77777777" w:rsidR="00257569" w:rsidRPr="000861AF" w:rsidRDefault="00257569" w:rsidP="000861AF">
      <w:pPr>
        <w:spacing w:after="0"/>
        <w:ind w:left="-142" w:right="-149" w:firstLine="720"/>
        <w:jc w:val="right"/>
        <w:rPr>
          <w:rFonts w:ascii="Times New Roman" w:hAnsi="Times New Roman" w:cs="Times New Roman"/>
          <w:sz w:val="20"/>
          <w:szCs w:val="20"/>
        </w:rPr>
      </w:pPr>
    </w:p>
    <w:p w14:paraId="6EC3D079" w14:textId="77777777" w:rsidR="000861AF" w:rsidRPr="000861AF" w:rsidRDefault="000861AF" w:rsidP="000861AF">
      <w:pPr>
        <w:spacing w:after="0"/>
        <w:ind w:left="-142" w:right="-149" w:firstLine="720"/>
        <w:jc w:val="right"/>
        <w:rPr>
          <w:rFonts w:ascii="Times New Roman" w:hAnsi="Times New Roman" w:cs="Times New Roman"/>
          <w:sz w:val="20"/>
          <w:szCs w:val="20"/>
          <w:lang w:val="tr-TR"/>
        </w:rPr>
      </w:pPr>
      <w:r w:rsidRPr="000861AF">
        <w:rPr>
          <w:rFonts w:ascii="Times New Roman" w:hAnsi="Times New Roman" w:cs="Times New Roman"/>
          <w:sz w:val="20"/>
          <w:szCs w:val="20"/>
          <w:lang w:val="tr-TR"/>
        </w:rPr>
        <w:t>Esra DEMİRHAN EROĞLU</w:t>
      </w:r>
    </w:p>
    <w:p w14:paraId="6921AE90" w14:textId="77777777" w:rsidR="000861AF" w:rsidRDefault="000861AF" w:rsidP="000861AF">
      <w:pPr>
        <w:spacing w:after="0"/>
        <w:ind w:left="-142" w:right="-149" w:firstLine="720"/>
        <w:jc w:val="right"/>
        <w:rPr>
          <w:rFonts w:ascii="Times New Roman" w:hAnsi="Times New Roman" w:cs="Times New Roman"/>
          <w:sz w:val="20"/>
          <w:szCs w:val="20"/>
          <w:lang w:val="tr-TR"/>
        </w:rPr>
      </w:pPr>
      <w:r w:rsidRPr="000861AF">
        <w:rPr>
          <w:rFonts w:ascii="Times New Roman" w:hAnsi="Times New Roman" w:cs="Times New Roman"/>
          <w:sz w:val="20"/>
          <w:szCs w:val="20"/>
          <w:lang w:val="tr-TR"/>
        </w:rPr>
        <w:t>Sınıf Öğretmeni</w:t>
      </w:r>
    </w:p>
    <w:p w14:paraId="4C32A6D9" w14:textId="77777777" w:rsidR="000861AF" w:rsidRPr="000861AF" w:rsidRDefault="000861AF" w:rsidP="000861AF">
      <w:pPr>
        <w:spacing w:after="0"/>
        <w:ind w:left="-142" w:right="-149" w:firstLine="720"/>
        <w:jc w:val="right"/>
        <w:rPr>
          <w:rFonts w:ascii="Times New Roman" w:hAnsi="Times New Roman" w:cs="Times New Roman"/>
          <w:sz w:val="20"/>
          <w:szCs w:val="20"/>
          <w:lang w:val="tr-TR"/>
        </w:rPr>
      </w:pPr>
    </w:p>
    <w:p w14:paraId="4E37B92F" w14:textId="77777777" w:rsidR="000861AF" w:rsidRPr="000861AF" w:rsidRDefault="000861AF" w:rsidP="000861AF">
      <w:pPr>
        <w:spacing w:after="0"/>
        <w:ind w:left="-142" w:right="-149" w:firstLine="720"/>
        <w:jc w:val="center"/>
        <w:rPr>
          <w:rFonts w:ascii="Times New Roman" w:hAnsi="Times New Roman" w:cs="Times New Roman"/>
          <w:sz w:val="20"/>
          <w:szCs w:val="20"/>
          <w:lang w:val="tr-TR"/>
        </w:rPr>
      </w:pPr>
      <w:r w:rsidRPr="000861AF">
        <w:rPr>
          <w:rFonts w:ascii="Times New Roman" w:hAnsi="Times New Roman" w:cs="Times New Roman"/>
          <w:sz w:val="20"/>
          <w:szCs w:val="20"/>
          <w:lang w:val="tr-TR"/>
        </w:rPr>
        <w:t>Doğan CEYLAN</w:t>
      </w:r>
    </w:p>
    <w:p w14:paraId="4AC81E8F" w14:textId="77777777" w:rsidR="004D3001" w:rsidRPr="000861AF" w:rsidRDefault="000861AF" w:rsidP="000861AF">
      <w:pPr>
        <w:spacing w:after="0"/>
        <w:ind w:left="-142" w:right="-149" w:firstLine="720"/>
        <w:jc w:val="center"/>
        <w:rPr>
          <w:rFonts w:ascii="Times New Roman" w:hAnsi="Times New Roman" w:cs="Times New Roman"/>
          <w:sz w:val="20"/>
          <w:szCs w:val="20"/>
          <w:lang w:val="tr-TR"/>
        </w:rPr>
      </w:pPr>
      <w:r w:rsidRPr="000861AF">
        <w:rPr>
          <w:rFonts w:ascii="Times New Roman" w:hAnsi="Times New Roman" w:cs="Times New Roman"/>
          <w:sz w:val="20"/>
          <w:szCs w:val="20"/>
          <w:lang w:val="tr-TR"/>
        </w:rPr>
        <w:t>Okul Müdürü</w:t>
      </w:r>
    </w:p>
    <w:p w14:paraId="7A492FA9" w14:textId="725F1C7C" w:rsidR="001448FF" w:rsidRDefault="001448FF"/>
    <w:sectPr w:rsidR="001448F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86244013">
    <w:abstractNumId w:val="8"/>
  </w:num>
  <w:num w:numId="2" w16cid:durableId="1377202060">
    <w:abstractNumId w:val="6"/>
  </w:num>
  <w:num w:numId="3" w16cid:durableId="129251564">
    <w:abstractNumId w:val="5"/>
  </w:num>
  <w:num w:numId="4" w16cid:durableId="1861774632">
    <w:abstractNumId w:val="4"/>
  </w:num>
  <w:num w:numId="5" w16cid:durableId="258610987">
    <w:abstractNumId w:val="7"/>
  </w:num>
  <w:num w:numId="6" w16cid:durableId="74212266">
    <w:abstractNumId w:val="3"/>
  </w:num>
  <w:num w:numId="7" w16cid:durableId="529954516">
    <w:abstractNumId w:val="2"/>
  </w:num>
  <w:num w:numId="8" w16cid:durableId="1794977727">
    <w:abstractNumId w:val="1"/>
  </w:num>
  <w:num w:numId="9" w16cid:durableId="985283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6"/>
  <w:proofState w:spelling="clean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861AF"/>
    <w:rsid w:val="001448FF"/>
    <w:rsid w:val="0015074B"/>
    <w:rsid w:val="00257569"/>
    <w:rsid w:val="0029639D"/>
    <w:rsid w:val="00326F90"/>
    <w:rsid w:val="004D3001"/>
    <w:rsid w:val="008213D3"/>
    <w:rsid w:val="00AA1D8D"/>
    <w:rsid w:val="00B47730"/>
    <w:rsid w:val="00C379DD"/>
    <w:rsid w:val="00CB0664"/>
    <w:rsid w:val="00E0383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BA68BB"/>
  <w14:defaultImageDpi w14:val="300"/>
  <w15:docId w15:val="{F88187E5-AF4A-4C5A-BFC4-06DC22979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BF146EB-4BC2-4B89-B525-25A5D809BBC3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Hasan Ayık</cp:lastModifiedBy>
  <cp:revision>3</cp:revision>
  <cp:lastPrinted>2025-12-28T17:35:00Z</cp:lastPrinted>
  <dcterms:created xsi:type="dcterms:W3CDTF">2025-12-28T17:36:00Z</dcterms:created>
  <dcterms:modified xsi:type="dcterms:W3CDTF">2026-01-13T08:06:00Z</dcterms:modified>
  <cp:category/>
</cp:coreProperties>
</file>