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5924" w:rsidRDefault="007F7297">
      <w:pPr>
        <w:wordWrap w:val="0"/>
        <w:autoSpaceDE w:val="0"/>
        <w:autoSpaceDN w:val="0"/>
        <w:spacing w:after="74" w:line="14" w:lineRule="exact"/>
      </w:pPr>
      <w:r>
        <w:rPr>
          <w:noProof/>
          <w:lang w:val="tr-TR" w:eastAsia="tr-TR"/>
        </w:rPr>
        <w:drawing>
          <wp:anchor distT="0" distB="0" distL="0" distR="0" simplePos="0" relativeHeight="25165824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1580" cy="10693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6158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5924" w:rsidRDefault="007F7297">
      <w:pPr>
        <w:wordWrap w:val="0"/>
        <w:autoSpaceDE w:val="0"/>
        <w:autoSpaceDN w:val="0"/>
        <w:spacing w:before="176" w:after="43" w:line="228" w:lineRule="exact"/>
        <w:ind w:left="3151"/>
      </w:pPr>
      <w:r>
        <w:rPr>
          <w:rFonts w:ascii="Calibri" w:eastAsia="Calibri" w:hAnsi="Calibri"/>
          <w:color w:val="000000"/>
        </w:rPr>
        <w:t>...........................ORTAOKULU</w:t>
      </w:r>
    </w:p>
    <w:p w:rsidR="008A5924" w:rsidRDefault="007F7297">
      <w:pPr>
        <w:wordWrap w:val="0"/>
        <w:autoSpaceDE w:val="0"/>
        <w:autoSpaceDN w:val="0"/>
        <w:spacing w:before="86" w:after="118" w:line="228" w:lineRule="exact"/>
        <w:ind w:left="3151"/>
      </w:pPr>
      <w:r>
        <w:rPr>
          <w:rFonts w:ascii="Calibri" w:eastAsia="Calibri" w:hAnsi="Calibri"/>
          <w:color w:val="000000"/>
        </w:rPr>
        <w:t>7.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SINIF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SOSYAL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BİLGİLER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  <w:spacing w:val="2"/>
        </w:rPr>
        <w:t>1</w:t>
      </w:r>
      <w:r>
        <w:rPr>
          <w:rFonts w:ascii="Calibri" w:eastAsia="Calibri" w:hAnsi="Calibri"/>
          <w:color w:val="000000"/>
          <w:spacing w:val="-3"/>
        </w:rPr>
        <w:t>.</w:t>
      </w:r>
      <w:r>
        <w:rPr>
          <w:rFonts w:ascii="Calibri" w:eastAsia="Calibri" w:hAnsi="Calibri"/>
          <w:color w:val="000000"/>
        </w:rPr>
        <w:t>DÖNEM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  <w:spacing w:val="2"/>
        </w:rPr>
        <w:t>1</w:t>
      </w:r>
      <w:r>
        <w:rPr>
          <w:rFonts w:ascii="Calibri" w:eastAsia="Calibri" w:hAnsi="Calibri"/>
          <w:color w:val="000000"/>
        </w:rPr>
        <w:t>.YAZILI</w:t>
      </w:r>
    </w:p>
    <w:p w:rsidR="008A5924" w:rsidRDefault="007F7297">
      <w:pPr>
        <w:wordWrap w:val="0"/>
        <w:autoSpaceDE w:val="0"/>
        <w:autoSpaceDN w:val="0"/>
        <w:spacing w:before="237" w:after="907" w:line="221" w:lineRule="exact"/>
        <w:ind w:left="40"/>
      </w:pPr>
      <w:r>
        <w:rPr>
          <w:rFonts w:ascii="Calibri" w:eastAsia="Calibri" w:hAnsi="Calibri"/>
          <w:color w:val="000000"/>
          <w:spacing w:val="1"/>
        </w:rPr>
        <w:t>1</w:t>
      </w:r>
      <w:r>
        <w:rPr>
          <w:rFonts w:ascii="Calibri" w:eastAsia="Calibri" w:hAnsi="Calibri"/>
          <w:color w:val="000000"/>
          <w:w w:val="99"/>
        </w:rPr>
        <w:t>.</w:t>
      </w:r>
      <w:r>
        <w:rPr>
          <w:rFonts w:ascii="Times New Roman" w:eastAsia="Times New Roman" w:hAnsi="Times New Roman"/>
          <w:color w:val="000000"/>
          <w:spacing w:val="485"/>
        </w:rPr>
        <w:t xml:space="preserve"> </w:t>
      </w:r>
      <w:r>
        <w:rPr>
          <w:rFonts w:ascii="Calibri" w:eastAsia="Calibri" w:hAnsi="Calibri"/>
          <w:color w:val="000000"/>
        </w:rPr>
        <w:t>İletişim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nedir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açıklayınız</w:t>
      </w:r>
      <w:r>
        <w:rPr>
          <w:rFonts w:ascii="Calibri" w:eastAsia="Calibri" w:hAnsi="Calibri"/>
          <w:color w:val="000000"/>
          <w:w w:val="99"/>
        </w:rPr>
        <w:t>?</w:t>
      </w:r>
    </w:p>
    <w:p w:rsidR="008A5924" w:rsidRDefault="007F7297">
      <w:pPr>
        <w:wordWrap w:val="0"/>
        <w:autoSpaceDE w:val="0"/>
        <w:autoSpaceDN w:val="0"/>
        <w:spacing w:before="1815" w:after="1669" w:line="221" w:lineRule="exact"/>
        <w:ind w:left="400"/>
      </w:pPr>
      <w:r>
        <w:rPr>
          <w:rFonts w:ascii="Calibri" w:eastAsia="Calibri" w:hAnsi="Calibri"/>
          <w:color w:val="000000"/>
          <w:spacing w:val="1"/>
        </w:rPr>
        <w:t>2</w:t>
      </w:r>
      <w:r>
        <w:rPr>
          <w:rFonts w:ascii="Calibri" w:eastAsia="Calibri" w:hAnsi="Calibri"/>
          <w:color w:val="000000"/>
          <w:w w:val="99"/>
        </w:rPr>
        <w:t>.</w:t>
      </w:r>
      <w:r>
        <w:rPr>
          <w:rFonts w:ascii="Times New Roman" w:eastAsia="Times New Roman" w:hAnsi="Times New Roman"/>
          <w:color w:val="000000"/>
          <w:spacing w:val="137"/>
        </w:rPr>
        <w:t xml:space="preserve"> </w:t>
      </w:r>
      <w:r>
        <w:rPr>
          <w:rFonts w:ascii="Calibri" w:eastAsia="Calibri" w:hAnsi="Calibri"/>
          <w:color w:val="000000"/>
        </w:rPr>
        <w:t>İletişim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türlerini</w:t>
      </w:r>
      <w:proofErr w:type="spellEnd"/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aşağıdaki</w:t>
      </w:r>
      <w:proofErr w:type="spellEnd"/>
      <w:r>
        <w:rPr>
          <w:rFonts w:ascii="Times New Roman" w:eastAsia="Times New Roman" w:hAnsi="Times New Roman"/>
          <w:color w:val="000000"/>
          <w:spacing w:val="-4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tabloya</w:t>
      </w:r>
      <w:proofErr w:type="spellEnd"/>
      <w:r>
        <w:rPr>
          <w:rFonts w:ascii="Times New Roman" w:eastAsia="Times New Roman" w:hAnsi="Times New Roman"/>
          <w:color w:val="000000"/>
          <w:spacing w:val="-7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yazınız</w:t>
      </w:r>
      <w:proofErr w:type="spellEnd"/>
      <w:r>
        <w:rPr>
          <w:rFonts w:ascii="Calibri" w:eastAsia="Calibri" w:hAnsi="Calibri"/>
          <w:color w:val="000000"/>
          <w:spacing w:val="1"/>
        </w:rPr>
        <w:t xml:space="preserve"> </w:t>
      </w:r>
      <w:proofErr w:type="spellStart"/>
      <w:r>
        <w:rPr>
          <w:rFonts w:ascii="Calibri" w:eastAsia="Calibri" w:hAnsi="Calibri"/>
          <w:color w:val="000000"/>
          <w:spacing w:val="1"/>
        </w:rPr>
        <w:t>ve</w:t>
      </w:r>
      <w:proofErr w:type="spellEnd"/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altına</w:t>
      </w:r>
      <w:proofErr w:type="spellEnd"/>
      <w:r>
        <w:rPr>
          <w:rFonts w:ascii="Times New Roman" w:eastAsia="Times New Roman" w:hAnsi="Times New Roman"/>
          <w:color w:val="000000"/>
          <w:spacing w:val="-7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örnek</w:t>
      </w:r>
      <w:proofErr w:type="spellEnd"/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proofErr w:type="spellStart"/>
      <w:r>
        <w:rPr>
          <w:rFonts w:ascii="Calibri" w:eastAsia="Calibri" w:hAnsi="Calibri"/>
          <w:color w:val="000000"/>
        </w:rPr>
        <w:t>y</w:t>
      </w:r>
      <w:bookmarkStart w:id="0" w:name="_GoBack"/>
      <w:bookmarkEnd w:id="0"/>
      <w:r>
        <w:rPr>
          <w:rFonts w:ascii="Calibri" w:eastAsia="Calibri" w:hAnsi="Calibri"/>
          <w:color w:val="000000"/>
        </w:rPr>
        <w:t>azınız</w:t>
      </w:r>
      <w:proofErr w:type="spellEnd"/>
    </w:p>
    <w:p w:rsidR="008A5924" w:rsidRDefault="007F7297">
      <w:pPr>
        <w:wordWrap w:val="0"/>
        <w:autoSpaceDE w:val="0"/>
        <w:autoSpaceDN w:val="0"/>
        <w:spacing w:before="3339" w:after="49" w:line="221" w:lineRule="exact"/>
        <w:ind w:left="400"/>
      </w:pPr>
      <w:r>
        <w:rPr>
          <w:rFonts w:ascii="Calibri" w:eastAsia="Calibri" w:hAnsi="Calibri"/>
          <w:color w:val="000000"/>
          <w:spacing w:val="1"/>
        </w:rPr>
        <w:t>3</w:t>
      </w:r>
      <w:r>
        <w:rPr>
          <w:rFonts w:ascii="Calibri" w:eastAsia="Calibri" w:hAnsi="Calibri"/>
          <w:color w:val="000000"/>
          <w:w w:val="99"/>
        </w:rPr>
        <w:t>.</w:t>
      </w:r>
      <w:r>
        <w:rPr>
          <w:rFonts w:ascii="Times New Roman" w:eastAsia="Times New Roman" w:hAnsi="Times New Roman"/>
          <w:color w:val="000000"/>
          <w:spacing w:val="137"/>
        </w:rPr>
        <w:t xml:space="preserve"> </w:t>
      </w:r>
      <w:r>
        <w:rPr>
          <w:rFonts w:ascii="Calibri" w:eastAsia="Calibri" w:hAnsi="Calibri"/>
          <w:color w:val="000000"/>
        </w:rPr>
        <w:t>İletişimde</w:t>
      </w:r>
      <w:r>
        <w:rPr>
          <w:rFonts w:ascii="Times New Roman" w:eastAsia="Times New Roman" w:hAnsi="Times New Roman"/>
          <w:color w:val="000000"/>
          <w:spacing w:val="-4"/>
        </w:rPr>
        <w:t xml:space="preserve"> </w:t>
      </w:r>
      <w:r>
        <w:rPr>
          <w:rFonts w:ascii="Calibri" w:eastAsia="Calibri" w:hAnsi="Calibri"/>
          <w:color w:val="000000"/>
        </w:rPr>
        <w:t>Ben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dili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ve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Sen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  <w:w w:val="99"/>
        </w:rPr>
        <w:t>dilini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açıklayarak</w:t>
      </w:r>
      <w:r>
        <w:rPr>
          <w:rFonts w:ascii="Times New Roman" w:eastAsia="Times New Roman" w:hAnsi="Times New Roman"/>
          <w:color w:val="000000"/>
          <w:spacing w:val="-7"/>
        </w:rPr>
        <w:t xml:space="preserve"> </w:t>
      </w:r>
      <w:r>
        <w:rPr>
          <w:rFonts w:ascii="Calibri" w:eastAsia="Calibri" w:hAnsi="Calibri"/>
          <w:color w:val="000000"/>
        </w:rPr>
        <w:t>örnekler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  <w:w w:val="99"/>
        </w:rPr>
        <w:t>veriniz</w:t>
      </w:r>
      <w:r>
        <w:rPr>
          <w:rFonts w:ascii="Calibri" w:eastAsia="Calibri" w:hAnsi="Calibri"/>
          <w:color w:val="000000"/>
          <w:spacing w:val="3"/>
        </w:rPr>
        <w:t>?</w:t>
      </w:r>
    </w:p>
    <w:p w:rsidR="008A5924" w:rsidRDefault="007F7297">
      <w:pPr>
        <w:wordWrap w:val="0"/>
        <w:autoSpaceDE w:val="0"/>
        <w:autoSpaceDN w:val="0"/>
        <w:spacing w:before="98" w:after="1618" w:line="221" w:lineRule="exact"/>
        <w:ind w:left="1245"/>
      </w:pPr>
      <w:r>
        <w:rPr>
          <w:rFonts w:ascii="Calibri" w:eastAsia="Calibri" w:hAnsi="Calibri"/>
          <w:color w:val="000000"/>
        </w:rPr>
        <w:t>Sen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dili</w:t>
      </w:r>
      <w:r>
        <w:rPr>
          <w:rFonts w:ascii="Times New Roman" w:eastAsia="Times New Roman" w:hAnsi="Times New Roman"/>
          <w:color w:val="000000"/>
          <w:spacing w:val="6239"/>
        </w:rPr>
        <w:t xml:space="preserve"> </w:t>
      </w:r>
      <w:r>
        <w:rPr>
          <w:rFonts w:ascii="Calibri" w:eastAsia="Calibri" w:hAnsi="Calibri"/>
          <w:color w:val="000000"/>
        </w:rPr>
        <w:t>Ben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dili</w:t>
      </w:r>
    </w:p>
    <w:p w:rsidR="008A5924" w:rsidRDefault="007F7297">
      <w:pPr>
        <w:wordWrap w:val="0"/>
        <w:autoSpaceDE w:val="0"/>
        <w:autoSpaceDN w:val="0"/>
        <w:spacing w:before="3235" w:after="862" w:line="221" w:lineRule="exact"/>
        <w:ind w:left="400"/>
      </w:pPr>
      <w:r>
        <w:rPr>
          <w:rFonts w:ascii="Calibri" w:eastAsia="Calibri" w:hAnsi="Calibri"/>
          <w:color w:val="000000"/>
          <w:spacing w:val="1"/>
        </w:rPr>
        <w:t>4</w:t>
      </w:r>
      <w:r>
        <w:rPr>
          <w:rFonts w:ascii="Calibri" w:eastAsia="Calibri" w:hAnsi="Calibri"/>
          <w:color w:val="000000"/>
          <w:w w:val="99"/>
        </w:rPr>
        <w:t>.</w:t>
      </w:r>
      <w:r>
        <w:rPr>
          <w:rFonts w:ascii="Times New Roman" w:eastAsia="Times New Roman" w:hAnsi="Times New Roman"/>
          <w:color w:val="000000"/>
          <w:spacing w:val="137"/>
        </w:rPr>
        <w:t xml:space="preserve"> </w:t>
      </w:r>
      <w:r>
        <w:rPr>
          <w:rFonts w:ascii="Calibri" w:eastAsia="Calibri" w:hAnsi="Calibri"/>
          <w:color w:val="000000"/>
        </w:rPr>
        <w:t>Kamuoyu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nedir</w:t>
      </w:r>
      <w:r>
        <w:rPr>
          <w:rFonts w:ascii="Calibri" w:eastAsia="Calibri" w:hAnsi="Calibri"/>
          <w:color w:val="000000"/>
          <w:w w:val="101"/>
        </w:rPr>
        <w:t>?</w:t>
      </w:r>
      <w:r>
        <w:rPr>
          <w:rFonts w:ascii="Times New Roman" w:eastAsia="Times New Roman" w:hAnsi="Times New Roman"/>
          <w:color w:val="000000"/>
          <w:spacing w:val="-7"/>
        </w:rPr>
        <w:t xml:space="preserve"> </w:t>
      </w:r>
      <w:r>
        <w:rPr>
          <w:rFonts w:ascii="Calibri" w:eastAsia="Calibri" w:hAnsi="Calibri"/>
          <w:color w:val="000000"/>
        </w:rPr>
        <w:t>Kamuoyu</w:t>
      </w:r>
      <w:r>
        <w:rPr>
          <w:rFonts w:ascii="Times New Roman" w:eastAsia="Times New Roman" w:hAnsi="Times New Roman"/>
          <w:color w:val="000000"/>
          <w:spacing w:val="-7"/>
        </w:rPr>
        <w:t xml:space="preserve"> </w:t>
      </w:r>
      <w:r>
        <w:rPr>
          <w:rFonts w:ascii="Calibri" w:eastAsia="Calibri" w:hAnsi="Calibri"/>
          <w:color w:val="000000"/>
        </w:rPr>
        <w:t>oluşturmada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en</w:t>
      </w:r>
      <w:r>
        <w:rPr>
          <w:rFonts w:ascii="Times New Roman" w:eastAsia="Times New Roman" w:hAnsi="Times New Roman"/>
          <w:color w:val="000000"/>
          <w:spacing w:val="-7"/>
        </w:rPr>
        <w:t xml:space="preserve"> </w:t>
      </w:r>
      <w:r>
        <w:rPr>
          <w:rFonts w:ascii="Calibri" w:eastAsia="Calibri" w:hAnsi="Calibri"/>
          <w:color w:val="000000"/>
        </w:rPr>
        <w:t>etkili</w:t>
      </w:r>
      <w:r>
        <w:rPr>
          <w:rFonts w:ascii="Times New Roman" w:eastAsia="Times New Roman" w:hAnsi="Times New Roman"/>
          <w:color w:val="000000"/>
          <w:spacing w:val="-7"/>
        </w:rPr>
        <w:t xml:space="preserve"> </w:t>
      </w:r>
      <w:r>
        <w:rPr>
          <w:rFonts w:ascii="Calibri" w:eastAsia="Calibri" w:hAnsi="Calibri"/>
          <w:color w:val="000000"/>
          <w:w w:val="101"/>
        </w:rPr>
        <w:t>araç</w:t>
      </w:r>
      <w:r>
        <w:rPr>
          <w:rFonts w:ascii="Times New Roman" w:eastAsia="Times New Roman" w:hAnsi="Times New Roman"/>
          <w:color w:val="000000"/>
          <w:spacing w:val="-7"/>
        </w:rPr>
        <w:t xml:space="preserve"> </w:t>
      </w:r>
      <w:r>
        <w:rPr>
          <w:rFonts w:ascii="Calibri" w:eastAsia="Calibri" w:hAnsi="Calibri"/>
          <w:color w:val="000000"/>
        </w:rPr>
        <w:t>hangisidir</w:t>
      </w:r>
      <w:r>
        <w:rPr>
          <w:rFonts w:ascii="Calibri" w:eastAsia="Calibri" w:hAnsi="Calibri"/>
          <w:color w:val="000000"/>
          <w:w w:val="101"/>
        </w:rPr>
        <w:t>?</w:t>
      </w:r>
    </w:p>
    <w:p w:rsidR="008A5924" w:rsidRDefault="007F7297">
      <w:pPr>
        <w:wordWrap w:val="0"/>
        <w:autoSpaceDE w:val="0"/>
        <w:autoSpaceDN w:val="0"/>
        <w:spacing w:before="1724" w:after="203" w:line="221" w:lineRule="exact"/>
        <w:ind w:left="760"/>
      </w:pPr>
      <w:r>
        <w:rPr>
          <w:rFonts w:ascii="Calibri" w:eastAsia="Calibri" w:hAnsi="Calibri"/>
          <w:color w:val="000000"/>
          <w:spacing w:val="1"/>
        </w:rPr>
        <w:t>5</w:t>
      </w:r>
      <w:r>
        <w:rPr>
          <w:rFonts w:ascii="Calibri" w:eastAsia="Calibri" w:hAnsi="Calibri"/>
          <w:color w:val="000000"/>
          <w:w w:val="99"/>
        </w:rPr>
        <w:t>.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Medyanın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zararlarını</w:t>
      </w:r>
      <w:r>
        <w:rPr>
          <w:rFonts w:ascii="Times New Roman" w:eastAsia="Times New Roman" w:hAnsi="Times New Roman"/>
          <w:color w:val="000000"/>
          <w:spacing w:val="-7"/>
        </w:rPr>
        <w:t xml:space="preserve"> </w:t>
      </w:r>
      <w:r>
        <w:rPr>
          <w:rFonts w:ascii="Calibri" w:eastAsia="Calibri" w:hAnsi="Calibri"/>
          <w:color w:val="000000"/>
          <w:w w:val="101"/>
        </w:rPr>
        <w:t>ve</w:t>
      </w:r>
      <w:r>
        <w:rPr>
          <w:rFonts w:ascii="Times New Roman" w:eastAsia="Times New Roman" w:hAnsi="Times New Roman"/>
          <w:color w:val="000000"/>
          <w:spacing w:val="-7"/>
        </w:rPr>
        <w:t xml:space="preserve"> </w:t>
      </w:r>
      <w:r>
        <w:rPr>
          <w:rFonts w:ascii="Calibri" w:eastAsia="Calibri" w:hAnsi="Calibri"/>
          <w:color w:val="000000"/>
        </w:rPr>
        <w:t>yararlarını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yazınız</w:t>
      </w:r>
    </w:p>
    <w:p w:rsidR="008A5924" w:rsidRDefault="008A5924">
      <w:pPr>
        <w:spacing w:after="0"/>
        <w:sectPr w:rsidR="008A5924">
          <w:pgSz w:w="11906" w:h="16838"/>
          <w:pgMar w:top="150" w:right="1440" w:bottom="1440" w:left="526" w:header="720" w:footer="720" w:gutter="0"/>
          <w:cols w:space="720" w:equalWidth="0">
            <w:col w:w="9940" w:space="0"/>
          </w:cols>
          <w:docGrid w:linePitch="360"/>
        </w:sectPr>
      </w:pPr>
    </w:p>
    <w:p w:rsidR="008A5924" w:rsidRDefault="007F7297">
      <w:pPr>
        <w:wordWrap w:val="0"/>
        <w:autoSpaceDE w:val="0"/>
        <w:autoSpaceDN w:val="0"/>
        <w:spacing w:before="203" w:after="0" w:line="221" w:lineRule="exact"/>
        <w:ind w:left="1293"/>
      </w:pPr>
      <w:r>
        <w:rPr>
          <w:rFonts w:ascii="Calibri" w:eastAsia="Calibri" w:hAnsi="Calibri"/>
          <w:color w:val="000000"/>
        </w:rPr>
        <w:lastRenderedPageBreak/>
        <w:t>YARARLARI</w:t>
      </w:r>
    </w:p>
    <w:p w:rsidR="008A5924" w:rsidRDefault="008A5924">
      <w:pPr>
        <w:spacing w:after="0"/>
        <w:sectPr w:rsidR="008A5924">
          <w:type w:val="continuous"/>
          <w:pgSz w:w="11906" w:h="16838"/>
          <w:pgMar w:top="150" w:right="1440" w:bottom="1440" w:left="526" w:header="720" w:footer="720" w:gutter="0"/>
          <w:cols w:num="2" w:space="720" w:equalWidth="0">
            <w:col w:w="4887" w:space="0"/>
            <w:col w:w="5053" w:space="0"/>
          </w:cols>
          <w:docGrid w:linePitch="360"/>
        </w:sectPr>
      </w:pPr>
    </w:p>
    <w:p w:rsidR="008A5924" w:rsidRDefault="007F7297">
      <w:pPr>
        <w:wordWrap w:val="0"/>
        <w:autoSpaceDE w:val="0"/>
        <w:autoSpaceDN w:val="0"/>
        <w:spacing w:before="203" w:after="0" w:line="221" w:lineRule="exact"/>
        <w:ind w:left="2531"/>
      </w:pPr>
      <w:r>
        <w:rPr>
          <w:rFonts w:ascii="Calibri" w:eastAsia="Calibri" w:hAnsi="Calibri"/>
          <w:color w:val="000000"/>
        </w:rPr>
        <w:lastRenderedPageBreak/>
        <w:t>ZARARLARI</w:t>
      </w:r>
    </w:p>
    <w:p w:rsidR="008A5924" w:rsidRDefault="008A5924">
      <w:pPr>
        <w:spacing w:after="0"/>
        <w:sectPr w:rsidR="008A5924">
          <w:type w:val="nextColumn"/>
          <w:pgSz w:w="11906" w:h="16838"/>
          <w:pgMar w:top="150" w:right="1440" w:bottom="1440" w:left="526" w:header="720" w:footer="720" w:gutter="0"/>
          <w:cols w:num="2" w:space="720" w:equalWidth="0">
            <w:col w:w="4887" w:space="0"/>
            <w:col w:w="5053" w:space="0"/>
          </w:cols>
          <w:docGrid w:linePitch="360"/>
        </w:sectPr>
      </w:pPr>
    </w:p>
    <w:p w:rsidR="008A5924" w:rsidRDefault="007F7297">
      <w:pPr>
        <w:wordWrap w:val="0"/>
        <w:autoSpaceDE w:val="0"/>
        <w:autoSpaceDN w:val="0"/>
        <w:spacing w:after="218" w:line="14" w:lineRule="exact"/>
      </w:pPr>
      <w:r>
        <w:rPr>
          <w:noProof/>
          <w:lang w:val="tr-TR" w:eastAsia="tr-TR"/>
        </w:rPr>
        <w:lastRenderedPageBreak/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4085907</wp:posOffset>
            </wp:positionH>
            <wp:positionV relativeFrom="page">
              <wp:posOffset>10310812</wp:posOffset>
            </wp:positionV>
            <wp:extent cx="3128010" cy="127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2801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tr-TR" w:eastAsia="tr-TR"/>
        </w:rPr>
        <w:drawing>
          <wp:anchor distT="0" distB="0" distL="0" distR="0" simplePos="0" relativeHeight="251660288" behindDoc="1" locked="0" layoutInCell="1" allowOverlap="1" wp14:anchorId="26D6CC71" wp14:editId="196DCE57">
            <wp:simplePos x="0" y="0"/>
            <wp:positionH relativeFrom="page">
              <wp:posOffset>7204392</wp:posOffset>
            </wp:positionH>
            <wp:positionV relativeFrom="page">
              <wp:posOffset>10310812</wp:posOffset>
            </wp:positionV>
            <wp:extent cx="12700" cy="33909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339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tr-TR" w:eastAsia="tr-TR"/>
        </w:rPr>
        <w:drawing>
          <wp:anchor distT="0" distB="0" distL="0" distR="0" simplePos="0" relativeHeight="251661312" behindDoc="1" locked="0" layoutInCell="1" allowOverlap="1" wp14:anchorId="6DD848D2" wp14:editId="1D6E928F">
            <wp:simplePos x="0" y="0"/>
            <wp:positionH relativeFrom="page">
              <wp:posOffset>4085907</wp:posOffset>
            </wp:positionH>
            <wp:positionV relativeFrom="page">
              <wp:posOffset>10640377</wp:posOffset>
            </wp:positionV>
            <wp:extent cx="3128010" cy="1016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28010" cy="10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tr-TR" w:eastAsia="tr-TR"/>
        </w:rPr>
        <w:drawing>
          <wp:anchor distT="0" distB="0" distL="0" distR="0" simplePos="0" relativeHeight="251662336" behindDoc="1" locked="0" layoutInCell="1" allowOverlap="1" wp14:anchorId="35F92B93" wp14:editId="33098603">
            <wp:simplePos x="0" y="0"/>
            <wp:positionH relativeFrom="page">
              <wp:posOffset>4085907</wp:posOffset>
            </wp:positionH>
            <wp:positionV relativeFrom="page">
              <wp:posOffset>10310812</wp:posOffset>
            </wp:positionV>
            <wp:extent cx="12700" cy="33909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339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5924" w:rsidRDefault="007F7297">
      <w:pPr>
        <w:wordWrap w:val="0"/>
        <w:autoSpaceDE w:val="0"/>
        <w:autoSpaceDN w:val="0"/>
        <w:spacing w:before="464" w:after="971" w:line="221" w:lineRule="exact"/>
        <w:ind w:left="873"/>
      </w:pPr>
      <w:r>
        <w:rPr>
          <w:rFonts w:ascii="Calibri" w:eastAsia="Calibri" w:hAnsi="Calibri"/>
          <w:color w:val="000000"/>
          <w:spacing w:val="1"/>
        </w:rPr>
        <w:t>6</w:t>
      </w:r>
      <w:r>
        <w:rPr>
          <w:rFonts w:ascii="Calibri" w:eastAsia="Calibri" w:hAnsi="Calibri"/>
          <w:color w:val="000000"/>
        </w:rPr>
        <w:t>-</w:t>
      </w:r>
      <w:r>
        <w:rPr>
          <w:rFonts w:ascii="Times New Roman" w:eastAsia="Times New Roman" w:hAnsi="Times New Roman"/>
          <w:color w:val="000000"/>
          <w:spacing w:val="195"/>
        </w:rPr>
        <w:t xml:space="preserve"> </w:t>
      </w:r>
      <w:r>
        <w:rPr>
          <w:rFonts w:ascii="Calibri" w:eastAsia="Calibri" w:hAnsi="Calibri"/>
          <w:color w:val="000000"/>
        </w:rPr>
        <w:t>Basın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hürdür</w:t>
      </w:r>
      <w:r>
        <w:rPr>
          <w:rFonts w:ascii="Calibri" w:eastAsia="Calibri" w:hAnsi="Calibri"/>
          <w:color w:val="000000"/>
          <w:w w:val="101"/>
        </w:rPr>
        <w:t>,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sansür</w:t>
      </w:r>
      <w:r>
        <w:rPr>
          <w:rFonts w:ascii="Times New Roman" w:eastAsia="Times New Roman" w:hAnsi="Times New Roman"/>
          <w:color w:val="000000"/>
          <w:spacing w:val="-7"/>
        </w:rPr>
        <w:t xml:space="preserve"> </w:t>
      </w:r>
      <w:r>
        <w:rPr>
          <w:rFonts w:ascii="Calibri" w:eastAsia="Calibri" w:hAnsi="Calibri"/>
          <w:color w:val="000000"/>
        </w:rPr>
        <w:t>edilemez</w:t>
      </w:r>
      <w:r>
        <w:rPr>
          <w:rFonts w:ascii="Times New Roman" w:eastAsia="Times New Roman" w:hAnsi="Times New Roman"/>
          <w:color w:val="000000"/>
          <w:spacing w:val="-7"/>
        </w:rPr>
        <w:t xml:space="preserve"> </w:t>
      </w:r>
      <w:r>
        <w:rPr>
          <w:rFonts w:ascii="Calibri" w:eastAsia="Calibri" w:hAnsi="Calibri"/>
          <w:color w:val="000000"/>
        </w:rPr>
        <w:t>cümlesinden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anladıklarınızı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yazınız</w:t>
      </w:r>
      <w:r>
        <w:rPr>
          <w:rFonts w:ascii="Calibri" w:eastAsia="Calibri" w:hAnsi="Calibri"/>
          <w:color w:val="000000"/>
          <w:w w:val="99"/>
        </w:rPr>
        <w:t>?</w:t>
      </w:r>
    </w:p>
    <w:p w:rsidR="008A5924" w:rsidRDefault="007F7297">
      <w:pPr>
        <w:wordWrap w:val="0"/>
        <w:autoSpaceDE w:val="0"/>
        <w:autoSpaceDN w:val="0"/>
        <w:spacing w:before="1942" w:after="1124" w:line="221" w:lineRule="exact"/>
        <w:ind w:left="873"/>
      </w:pPr>
      <w:r>
        <w:rPr>
          <w:rFonts w:ascii="Calibri" w:eastAsia="Calibri" w:hAnsi="Calibri"/>
          <w:color w:val="000000"/>
          <w:spacing w:val="1"/>
        </w:rPr>
        <w:t>7</w:t>
      </w:r>
      <w:r>
        <w:rPr>
          <w:rFonts w:ascii="Calibri" w:eastAsia="Calibri" w:hAnsi="Calibri"/>
          <w:color w:val="000000"/>
        </w:rPr>
        <w:t>-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özel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Hayatın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gizliliği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ve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Konut</w:t>
      </w:r>
      <w:r>
        <w:rPr>
          <w:rFonts w:ascii="Times New Roman" w:eastAsia="Times New Roman" w:hAnsi="Times New Roman"/>
          <w:color w:val="000000"/>
          <w:spacing w:val="-4"/>
        </w:rPr>
        <w:t xml:space="preserve"> </w:t>
      </w:r>
      <w:r>
        <w:rPr>
          <w:rFonts w:ascii="Calibri" w:eastAsia="Calibri" w:hAnsi="Calibri"/>
          <w:color w:val="000000"/>
        </w:rPr>
        <w:t>dokunulmazlığı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haklarını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açıklayınız</w:t>
      </w:r>
    </w:p>
    <w:p w:rsidR="008A5924" w:rsidRDefault="007F7297">
      <w:pPr>
        <w:wordWrap w:val="0"/>
        <w:autoSpaceDE w:val="0"/>
        <w:autoSpaceDN w:val="0"/>
        <w:spacing w:before="2249" w:after="1481" w:line="221" w:lineRule="exact"/>
        <w:ind w:left="873"/>
      </w:pPr>
      <w:r>
        <w:rPr>
          <w:rFonts w:ascii="Calibri" w:eastAsia="Calibri" w:hAnsi="Calibri"/>
          <w:color w:val="000000"/>
          <w:spacing w:val="1"/>
        </w:rPr>
        <w:t>8</w:t>
      </w:r>
      <w:r>
        <w:rPr>
          <w:rFonts w:ascii="Calibri" w:eastAsia="Calibri" w:hAnsi="Calibri"/>
          <w:color w:val="000000"/>
        </w:rPr>
        <w:t>.</w:t>
      </w:r>
      <w:r>
        <w:rPr>
          <w:rFonts w:ascii="Times New Roman" w:eastAsia="Times New Roman" w:hAnsi="Times New Roman"/>
          <w:color w:val="000000"/>
          <w:spacing w:val="43"/>
        </w:rPr>
        <w:t xml:space="preserve"> </w:t>
      </w:r>
      <w:r>
        <w:rPr>
          <w:rFonts w:ascii="Calibri" w:eastAsia="Calibri" w:hAnsi="Calibri"/>
          <w:color w:val="000000"/>
        </w:rPr>
        <w:t>Düşünce</w:t>
      </w:r>
      <w:r>
        <w:rPr>
          <w:rFonts w:ascii="Calibri" w:eastAsia="Calibri" w:hAnsi="Calibri"/>
          <w:color w:val="000000"/>
          <w:w w:val="101"/>
        </w:rPr>
        <w:t>,</w:t>
      </w:r>
      <w:r>
        <w:rPr>
          <w:rFonts w:ascii="Times New Roman" w:eastAsia="Times New Roman" w:hAnsi="Times New Roman"/>
          <w:color w:val="000000"/>
          <w:spacing w:val="-4"/>
        </w:rPr>
        <w:t xml:space="preserve"> </w:t>
      </w:r>
      <w:r>
        <w:rPr>
          <w:rFonts w:ascii="Calibri" w:eastAsia="Calibri" w:hAnsi="Calibri"/>
          <w:color w:val="000000"/>
        </w:rPr>
        <w:t>Seyahat</w:t>
      </w:r>
      <w:r>
        <w:rPr>
          <w:rFonts w:ascii="Times New Roman" w:eastAsia="Times New Roman" w:hAnsi="Times New Roman"/>
          <w:color w:val="000000"/>
          <w:spacing w:val="46"/>
        </w:rPr>
        <w:t xml:space="preserve"> </w:t>
      </w:r>
      <w:r>
        <w:rPr>
          <w:rFonts w:ascii="Calibri" w:eastAsia="Calibri" w:hAnsi="Calibri"/>
          <w:color w:val="000000"/>
        </w:rPr>
        <w:t>ve</w:t>
      </w:r>
      <w:r>
        <w:rPr>
          <w:rFonts w:ascii="Times New Roman" w:eastAsia="Times New Roman" w:hAnsi="Times New Roman"/>
          <w:color w:val="000000"/>
          <w:spacing w:val="-4"/>
        </w:rPr>
        <w:t xml:space="preserve"> </w:t>
      </w:r>
      <w:r>
        <w:rPr>
          <w:rFonts w:ascii="Calibri" w:eastAsia="Calibri" w:hAnsi="Calibri"/>
          <w:color w:val="000000"/>
        </w:rPr>
        <w:t>Yerleşme</w:t>
      </w:r>
      <w:r>
        <w:rPr>
          <w:rFonts w:ascii="Times New Roman" w:eastAsia="Times New Roman" w:hAnsi="Times New Roman"/>
          <w:color w:val="000000"/>
          <w:spacing w:val="-7"/>
        </w:rPr>
        <w:t xml:space="preserve"> </w:t>
      </w:r>
      <w:r>
        <w:rPr>
          <w:rFonts w:ascii="Calibri" w:eastAsia="Calibri" w:hAnsi="Calibri"/>
          <w:color w:val="000000"/>
        </w:rPr>
        <w:t>özgürlüğü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hangi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durumlarda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sınırlandırılabilir</w:t>
      </w:r>
      <w:r>
        <w:rPr>
          <w:rFonts w:ascii="Calibri" w:eastAsia="Calibri" w:hAnsi="Calibri"/>
          <w:color w:val="000000"/>
          <w:spacing w:val="1"/>
        </w:rPr>
        <w:t>?</w:t>
      </w:r>
    </w:p>
    <w:p w:rsidR="008A5924" w:rsidRDefault="007F7297">
      <w:pPr>
        <w:wordWrap w:val="0"/>
        <w:autoSpaceDE w:val="0"/>
        <w:autoSpaceDN w:val="0"/>
        <w:spacing w:before="2962" w:after="122" w:line="221" w:lineRule="exact"/>
        <w:ind w:left="873"/>
      </w:pPr>
      <w:hyperlink r:id="rId12" w:history="1">
        <w:r>
          <w:rPr>
            <w:rFonts w:ascii="Calibri" w:eastAsia="Calibri" w:hAnsi="Calibri"/>
            <w:color w:val="000000"/>
            <w:spacing w:val="1"/>
          </w:rPr>
          <w:t>9</w:t>
        </w:r>
      </w:hyperlink>
      <w:hyperlink r:id="rId13" w:history="1">
        <w:r>
          <w:rPr>
            <w:rFonts w:ascii="Calibri" w:eastAsia="Calibri" w:hAnsi="Calibri"/>
            <w:color w:val="000000"/>
          </w:rPr>
          <w:t>.</w:t>
        </w:r>
      </w:hyperlink>
      <w:r>
        <w:rPr>
          <w:rFonts w:ascii="Calibri" w:eastAsia="Calibri" w:hAnsi="Calibri"/>
          <w:color w:val="000000"/>
        </w:rPr>
        <w:t xml:space="preserve"> </w:t>
      </w:r>
      <w:hyperlink r:id="rId14" w:history="1">
        <w:r>
          <w:rPr>
            <w:rFonts w:ascii="Calibri" w:eastAsia="Calibri" w:hAnsi="Calibri"/>
            <w:color w:val="000000"/>
          </w:rPr>
          <w:t>Osmanlının</w:t>
        </w:r>
      </w:hyperlink>
      <w:r>
        <w:rPr>
          <w:rFonts w:ascii="Calibri" w:eastAsia="Calibri" w:hAnsi="Calibri"/>
          <w:color w:val="000000"/>
        </w:rPr>
        <w:t xml:space="preserve"> </w:t>
      </w:r>
      <w:hyperlink r:id="rId15" w:history="1">
        <w:r>
          <w:rPr>
            <w:rFonts w:ascii="Calibri" w:eastAsia="Calibri" w:hAnsi="Calibri"/>
            <w:color w:val="000000"/>
            <w:spacing w:val="1"/>
          </w:rPr>
          <w:t>kısa</w:t>
        </w:r>
      </w:hyperlink>
      <w:r>
        <w:rPr>
          <w:rFonts w:ascii="Calibri" w:eastAsia="Calibri" w:hAnsi="Calibri"/>
          <w:color w:val="000000"/>
          <w:spacing w:val="-2"/>
        </w:rPr>
        <w:t xml:space="preserve"> </w:t>
      </w:r>
      <w:hyperlink r:id="rId16" w:history="1">
        <w:r>
          <w:rPr>
            <w:rFonts w:ascii="Calibri" w:eastAsia="Calibri" w:hAnsi="Calibri"/>
            <w:color w:val="000000"/>
          </w:rPr>
          <w:t>sürede</w:t>
        </w:r>
      </w:hyperlink>
      <w:r>
        <w:rPr>
          <w:rFonts w:ascii="Calibri" w:eastAsia="Calibri" w:hAnsi="Calibri"/>
          <w:color w:val="000000"/>
          <w:spacing w:val="1"/>
        </w:rPr>
        <w:t xml:space="preserve"> </w:t>
      </w:r>
      <w:hyperlink r:id="rId17" w:history="1">
        <w:r>
          <w:rPr>
            <w:rFonts w:ascii="Calibri" w:eastAsia="Calibri" w:hAnsi="Calibri"/>
            <w:color w:val="000000"/>
          </w:rPr>
          <w:t>büyümesinin</w:t>
        </w:r>
      </w:hyperlink>
      <w:r>
        <w:rPr>
          <w:rFonts w:ascii="Calibri" w:eastAsia="Calibri" w:hAnsi="Calibri"/>
          <w:color w:val="000000"/>
        </w:rPr>
        <w:t xml:space="preserve"> </w:t>
      </w:r>
      <w:hyperlink r:id="rId18" w:history="1">
        <w:r>
          <w:rPr>
            <w:rFonts w:ascii="Calibri" w:eastAsia="Calibri" w:hAnsi="Calibri"/>
            <w:color w:val="000000"/>
          </w:rPr>
          <w:t>nedenlerini</w:t>
        </w:r>
      </w:hyperlink>
      <w:r>
        <w:rPr>
          <w:rFonts w:ascii="Calibri" w:eastAsia="Calibri" w:hAnsi="Calibri"/>
          <w:color w:val="000000"/>
          <w:spacing w:val="-2"/>
        </w:rPr>
        <w:t xml:space="preserve"> </w:t>
      </w:r>
      <w:hyperlink r:id="rId19" w:history="1">
        <w:r>
          <w:rPr>
            <w:rFonts w:ascii="Calibri" w:eastAsia="Calibri" w:hAnsi="Calibri"/>
            <w:color w:val="000000"/>
          </w:rPr>
          <w:t>yazınız</w:t>
        </w:r>
      </w:hyperlink>
      <w:hyperlink r:id="rId20" w:history="1">
        <w:r>
          <w:rPr>
            <w:rFonts w:ascii="Calibri" w:eastAsia="Calibri" w:hAnsi="Calibri"/>
            <w:color w:val="000000"/>
            <w:spacing w:val="3"/>
          </w:rPr>
          <w:t>?</w:t>
        </w:r>
      </w:hyperlink>
      <w:r>
        <w:rPr>
          <w:rFonts w:ascii="Calibri" w:eastAsia="Calibri" w:hAnsi="Calibri"/>
          <w:color w:val="000000"/>
        </w:rPr>
        <w:t xml:space="preserve"> </w:t>
      </w:r>
    </w:p>
    <w:p w:rsidR="008A5924" w:rsidRDefault="008A5924">
      <w:pPr>
        <w:wordWrap w:val="0"/>
        <w:autoSpaceDE w:val="0"/>
        <w:autoSpaceDN w:val="0"/>
        <w:spacing w:before="231" w:after="0" w:line="14" w:lineRule="exact"/>
      </w:pPr>
    </w:p>
    <w:tbl>
      <w:tblPr>
        <w:tblW w:w="0" w:type="auto"/>
        <w:tblInd w:w="54" w:type="dxa"/>
        <w:tblLayout w:type="fixed"/>
        <w:tblLook w:val="04A0" w:firstRow="1" w:lastRow="0" w:firstColumn="1" w:lastColumn="0" w:noHBand="0" w:noVBand="1"/>
      </w:tblPr>
      <w:tblGrid>
        <w:gridCol w:w="401"/>
        <w:gridCol w:w="5164"/>
        <w:gridCol w:w="334"/>
        <w:gridCol w:w="5233"/>
      </w:tblGrid>
      <w:tr w:rsidR="008A5924">
        <w:trPr>
          <w:trHeight w:hRule="exact" w:val="866"/>
        </w:trPr>
        <w:tc>
          <w:tcPr>
            <w:tcW w:w="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A5924" w:rsidRDefault="007F7297">
            <w:pPr>
              <w:wordWrap w:val="0"/>
              <w:autoSpaceDE w:val="0"/>
              <w:autoSpaceDN w:val="0"/>
              <w:spacing w:before="41" w:after="0" w:line="221" w:lineRule="exact"/>
              <w:ind w:left="139"/>
            </w:pPr>
            <w:r>
              <w:rPr>
                <w:rFonts w:ascii="Calibri" w:eastAsia="Calibri" w:hAnsi="Calibri"/>
                <w:color w:val="000000"/>
                <w:spacing w:val="-1"/>
              </w:rPr>
              <w:t>1</w:t>
            </w:r>
          </w:p>
        </w:tc>
        <w:tc>
          <w:tcPr>
            <w:tcW w:w="5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A5924" w:rsidRDefault="008A5924"/>
        </w:tc>
        <w:tc>
          <w:tcPr>
            <w:tcW w:w="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A5924" w:rsidRDefault="007F7297">
            <w:pPr>
              <w:wordWrap w:val="0"/>
              <w:autoSpaceDE w:val="0"/>
              <w:autoSpaceDN w:val="0"/>
              <w:spacing w:before="41" w:after="0" w:line="221" w:lineRule="exact"/>
              <w:ind w:left="106"/>
            </w:pPr>
            <w:r>
              <w:rPr>
                <w:rFonts w:ascii="Calibri" w:eastAsia="Calibri" w:hAnsi="Calibri"/>
                <w:color w:val="000000"/>
                <w:spacing w:val="-1"/>
              </w:rPr>
              <w:t>5</w:t>
            </w:r>
          </w:p>
        </w:tc>
        <w:tc>
          <w:tcPr>
            <w:tcW w:w="5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A5924" w:rsidRDefault="008A5924"/>
        </w:tc>
      </w:tr>
      <w:tr w:rsidR="008A5924">
        <w:trPr>
          <w:trHeight w:hRule="exact" w:val="890"/>
        </w:trPr>
        <w:tc>
          <w:tcPr>
            <w:tcW w:w="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A5924" w:rsidRDefault="007F7297">
            <w:pPr>
              <w:wordWrap w:val="0"/>
              <w:autoSpaceDE w:val="0"/>
              <w:autoSpaceDN w:val="0"/>
              <w:spacing w:before="41" w:after="0" w:line="221" w:lineRule="exact"/>
              <w:ind w:left="139"/>
            </w:pPr>
            <w:r>
              <w:rPr>
                <w:rFonts w:ascii="Calibri" w:eastAsia="Calibri" w:hAnsi="Calibri"/>
                <w:color w:val="000000"/>
                <w:spacing w:val="-1"/>
              </w:rPr>
              <w:t>2</w:t>
            </w:r>
          </w:p>
        </w:tc>
        <w:tc>
          <w:tcPr>
            <w:tcW w:w="5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A5924" w:rsidRDefault="008A5924"/>
        </w:tc>
        <w:tc>
          <w:tcPr>
            <w:tcW w:w="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A5924" w:rsidRDefault="007F7297">
            <w:pPr>
              <w:wordWrap w:val="0"/>
              <w:autoSpaceDE w:val="0"/>
              <w:autoSpaceDN w:val="0"/>
              <w:spacing w:before="41" w:after="0" w:line="221" w:lineRule="exact"/>
              <w:ind w:left="106"/>
            </w:pPr>
            <w:r>
              <w:rPr>
                <w:rFonts w:ascii="Calibri" w:eastAsia="Calibri" w:hAnsi="Calibri"/>
                <w:color w:val="000000"/>
                <w:spacing w:val="-1"/>
              </w:rPr>
              <w:t>6</w:t>
            </w:r>
          </w:p>
        </w:tc>
        <w:tc>
          <w:tcPr>
            <w:tcW w:w="5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A5924" w:rsidRDefault="008A5924"/>
        </w:tc>
      </w:tr>
      <w:tr w:rsidR="008A5924">
        <w:trPr>
          <w:trHeight w:hRule="exact" w:val="607"/>
        </w:trPr>
        <w:tc>
          <w:tcPr>
            <w:tcW w:w="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A5924" w:rsidRDefault="007F7297">
            <w:pPr>
              <w:wordWrap w:val="0"/>
              <w:autoSpaceDE w:val="0"/>
              <w:autoSpaceDN w:val="0"/>
              <w:spacing w:before="43" w:after="0" w:line="221" w:lineRule="exact"/>
              <w:ind w:left="139"/>
            </w:pPr>
            <w:r>
              <w:rPr>
                <w:rFonts w:ascii="Calibri" w:eastAsia="Calibri" w:hAnsi="Calibri"/>
                <w:color w:val="000000"/>
                <w:spacing w:val="-1"/>
              </w:rPr>
              <w:t>3</w:t>
            </w:r>
          </w:p>
        </w:tc>
        <w:tc>
          <w:tcPr>
            <w:tcW w:w="5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A5924" w:rsidRDefault="008A5924"/>
        </w:tc>
        <w:tc>
          <w:tcPr>
            <w:tcW w:w="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A5924" w:rsidRDefault="007F7297">
            <w:pPr>
              <w:wordWrap w:val="0"/>
              <w:autoSpaceDE w:val="0"/>
              <w:autoSpaceDN w:val="0"/>
              <w:spacing w:before="43" w:after="0" w:line="221" w:lineRule="exact"/>
              <w:ind w:left="106"/>
            </w:pPr>
            <w:r>
              <w:rPr>
                <w:rFonts w:ascii="Calibri" w:eastAsia="Calibri" w:hAnsi="Calibri"/>
                <w:color w:val="000000"/>
                <w:spacing w:val="-1"/>
              </w:rPr>
              <w:t>7</w:t>
            </w:r>
          </w:p>
        </w:tc>
        <w:tc>
          <w:tcPr>
            <w:tcW w:w="5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A5924" w:rsidRDefault="008A5924"/>
        </w:tc>
      </w:tr>
      <w:tr w:rsidR="008A5924">
        <w:trPr>
          <w:trHeight w:hRule="exact" w:val="951"/>
        </w:trPr>
        <w:tc>
          <w:tcPr>
            <w:tcW w:w="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A5924" w:rsidRDefault="007F7297">
            <w:pPr>
              <w:wordWrap w:val="0"/>
              <w:autoSpaceDE w:val="0"/>
              <w:autoSpaceDN w:val="0"/>
              <w:spacing w:before="44" w:after="0" w:line="221" w:lineRule="exact"/>
              <w:ind w:left="139"/>
            </w:pPr>
            <w:r>
              <w:rPr>
                <w:rFonts w:ascii="Calibri" w:eastAsia="Calibri" w:hAnsi="Calibri"/>
                <w:color w:val="000000"/>
                <w:spacing w:val="-1"/>
              </w:rPr>
              <w:t>4</w:t>
            </w:r>
          </w:p>
        </w:tc>
        <w:tc>
          <w:tcPr>
            <w:tcW w:w="5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A5924" w:rsidRDefault="008A5924"/>
        </w:tc>
        <w:tc>
          <w:tcPr>
            <w:tcW w:w="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A5924" w:rsidRDefault="007F7297">
            <w:pPr>
              <w:wordWrap w:val="0"/>
              <w:autoSpaceDE w:val="0"/>
              <w:autoSpaceDN w:val="0"/>
              <w:spacing w:before="44" w:after="0" w:line="221" w:lineRule="exact"/>
              <w:ind w:left="106"/>
            </w:pPr>
            <w:r>
              <w:rPr>
                <w:rFonts w:ascii="Calibri" w:eastAsia="Calibri" w:hAnsi="Calibri"/>
                <w:color w:val="000000"/>
                <w:spacing w:val="-1"/>
              </w:rPr>
              <w:t>8</w:t>
            </w:r>
          </w:p>
        </w:tc>
        <w:tc>
          <w:tcPr>
            <w:tcW w:w="5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A5924" w:rsidRDefault="008A5924"/>
        </w:tc>
      </w:tr>
    </w:tbl>
    <w:p w:rsidR="008A5924" w:rsidRDefault="007F7297">
      <w:pPr>
        <w:wordWrap w:val="0"/>
        <w:autoSpaceDE w:val="0"/>
        <w:autoSpaceDN w:val="0"/>
        <w:spacing w:before="549" w:after="45" w:line="221" w:lineRule="exact"/>
        <w:ind w:left="861"/>
      </w:pPr>
      <w:r>
        <w:rPr>
          <w:rFonts w:ascii="Calibri" w:eastAsia="Calibri" w:hAnsi="Calibri"/>
          <w:color w:val="000000"/>
          <w:spacing w:val="1"/>
        </w:rPr>
        <w:t>10</w:t>
      </w:r>
      <w:r>
        <w:rPr>
          <w:rFonts w:ascii="Calibri" w:eastAsia="Calibri" w:hAnsi="Calibri"/>
          <w:color w:val="000000"/>
          <w:spacing w:val="-2"/>
        </w:rPr>
        <w:t>)</w:t>
      </w:r>
      <w:r>
        <w:rPr>
          <w:rFonts w:ascii="Times New Roman" w:eastAsia="Times New Roman" w:hAnsi="Times New Roman"/>
          <w:color w:val="000000"/>
          <w:spacing w:val="46"/>
        </w:rPr>
        <w:t xml:space="preserve"> </w:t>
      </w:r>
      <w:r>
        <w:rPr>
          <w:rFonts w:ascii="Calibri" w:eastAsia="Calibri" w:hAnsi="Calibri"/>
          <w:color w:val="000000"/>
        </w:rPr>
        <w:t>Osmanlı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devleti</w:t>
      </w:r>
      <w:r>
        <w:rPr>
          <w:rFonts w:ascii="Times New Roman" w:eastAsia="Times New Roman" w:hAnsi="Times New Roman"/>
          <w:color w:val="000000"/>
          <w:spacing w:val="46"/>
        </w:rPr>
        <w:t xml:space="preserve"> </w:t>
      </w:r>
      <w:r>
        <w:rPr>
          <w:rFonts w:ascii="Calibri" w:eastAsia="Calibri" w:hAnsi="Calibri"/>
          <w:color w:val="000000"/>
        </w:rPr>
        <w:t>fetret</w:t>
      </w:r>
      <w:r>
        <w:rPr>
          <w:rFonts w:ascii="Times New Roman" w:eastAsia="Times New Roman" w:hAnsi="Times New Roman"/>
          <w:color w:val="000000"/>
          <w:spacing w:val="-7"/>
        </w:rPr>
        <w:t xml:space="preserve"> </w:t>
      </w:r>
      <w:r>
        <w:rPr>
          <w:rFonts w:ascii="Calibri" w:eastAsia="Calibri" w:hAnsi="Calibri"/>
          <w:color w:val="000000"/>
        </w:rPr>
        <w:t>devrinde</w:t>
      </w:r>
      <w:r>
        <w:rPr>
          <w:rFonts w:ascii="Times New Roman" w:eastAsia="Times New Roman" w:hAnsi="Times New Roman"/>
          <w:color w:val="000000"/>
          <w:spacing w:val="-7"/>
        </w:rPr>
        <w:t xml:space="preserve"> </w:t>
      </w:r>
      <w:r>
        <w:rPr>
          <w:rFonts w:ascii="Calibri" w:eastAsia="Calibri" w:hAnsi="Calibri"/>
          <w:color w:val="000000"/>
          <w:spacing w:val="1"/>
        </w:rPr>
        <w:t>11</w:t>
      </w:r>
      <w:r>
        <w:rPr>
          <w:rFonts w:ascii="Times New Roman" w:eastAsia="Times New Roman" w:hAnsi="Times New Roman"/>
          <w:color w:val="000000"/>
          <w:spacing w:val="-7"/>
        </w:rPr>
        <w:t xml:space="preserve"> </w:t>
      </w:r>
      <w:r>
        <w:rPr>
          <w:rFonts w:ascii="Calibri" w:eastAsia="Calibri" w:hAnsi="Calibri"/>
          <w:color w:val="000000"/>
        </w:rPr>
        <w:t>yıl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padişahsız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kalmasına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rağmen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neden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Balkanlarda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ayrılıkçı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isyanlar</w:t>
      </w:r>
    </w:p>
    <w:p w:rsidR="008A5924" w:rsidRDefault="007F7297">
      <w:pPr>
        <w:wordWrap w:val="0"/>
        <w:autoSpaceDE w:val="0"/>
        <w:autoSpaceDN w:val="0"/>
        <w:spacing w:before="91" w:after="1382" w:line="221" w:lineRule="exact"/>
        <w:ind w:left="153"/>
      </w:pPr>
      <w:r>
        <w:rPr>
          <w:rFonts w:ascii="Calibri" w:eastAsia="Calibri" w:hAnsi="Calibri"/>
          <w:color w:val="000000"/>
        </w:rPr>
        <w:t>yaşanmamıştır</w:t>
      </w:r>
      <w:r>
        <w:rPr>
          <w:rFonts w:ascii="Calibri" w:eastAsia="Calibri" w:hAnsi="Calibri"/>
          <w:color w:val="000000"/>
          <w:w w:val="99"/>
        </w:rPr>
        <w:t>?</w:t>
      </w:r>
    </w:p>
    <w:p w:rsidR="008A5924" w:rsidRDefault="007F7297">
      <w:pPr>
        <w:wordWrap w:val="0"/>
        <w:autoSpaceDE w:val="0"/>
        <w:autoSpaceDN w:val="0"/>
        <w:spacing w:before="2765" w:after="0" w:line="221" w:lineRule="exact"/>
        <w:ind w:left="6181"/>
      </w:pPr>
      <w:r>
        <w:rPr>
          <w:rFonts w:ascii="Calibri" w:eastAsia="Calibri" w:hAnsi="Calibri"/>
          <w:color w:val="000000"/>
        </w:rPr>
        <w:t>................/SOSYAL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BİLGİLER</w:t>
      </w:r>
      <w:r>
        <w:rPr>
          <w:rFonts w:ascii="Times New Roman" w:eastAsia="Times New Roman" w:hAnsi="Times New Roman"/>
          <w:color w:val="000000"/>
          <w:spacing w:val="-5"/>
        </w:rPr>
        <w:t xml:space="preserve"> </w:t>
      </w:r>
      <w:r>
        <w:rPr>
          <w:rFonts w:ascii="Calibri" w:eastAsia="Calibri" w:hAnsi="Calibri"/>
          <w:color w:val="000000"/>
        </w:rPr>
        <w:t>ÖĞRETMENİ</w:t>
      </w:r>
    </w:p>
    <w:sectPr w:rsidR="008A5924" w:rsidSect="00034616">
      <w:pgSz w:w="11906" w:h="16838"/>
      <w:pgMar w:top="438" w:right="272" w:bottom="13" w:left="414" w:header="720" w:footer="720" w:gutter="0"/>
      <w:cols w:space="720" w:equalWidth="0">
        <w:col w:w="11221" w:space="0"/>
      </w:cols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  <w:embedRegular r:id="rId1" w:fontKey="{0D706D0C-8FE3-43EA-B7E0-9D3C021A321F}"/>
    <w:embedBold r:id="rId2" w:fontKey="{5EE7EEA5-3BA3-403F-85F4-593C5343B8BA}"/>
    <w:embedItalic r:id="rId3" w:fontKey="{7FAE05B9-8F66-4795-966E-A69ED3B25855}"/>
    <w:embedBoldItalic r:id="rId4" w:fontKey="{DF65A6A5-F726-4C96-BDA7-DE6C801105C2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eNumaras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eNumaras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eMaddemi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eMaddemi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eNumara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eMadde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saveSubsetFonts/>
  <w:proofState w:spelling="clean" w:grammar="clean"/>
  <w:defaultTabStop w:val="720"/>
  <w:hyphenationZone w:val="425"/>
  <w:noPunctuationKerning/>
  <w:characterSpacingControl w:val="compressPunctuationAndJapaneseKana"/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7F7297"/>
    <w:rsid w:val="008A5924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Balk1">
    <w:name w:val="heading 1"/>
    <w:basedOn w:val="Normal"/>
    <w:next w:val="Normal"/>
    <w:link w:val="Balk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alk2">
    <w:name w:val="heading 2"/>
    <w:basedOn w:val="Normal"/>
    <w:next w:val="Normal"/>
    <w:link w:val="Balk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alk3">
    <w:name w:val="heading 3"/>
    <w:basedOn w:val="Normal"/>
    <w:next w:val="Normal"/>
    <w:link w:val="Balk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alk4">
    <w:name w:val="heading 4"/>
    <w:basedOn w:val="Normal"/>
    <w:next w:val="Normal"/>
    <w:link w:val="Balk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alk5">
    <w:name w:val="heading 5"/>
    <w:basedOn w:val="Normal"/>
    <w:next w:val="Normal"/>
    <w:link w:val="Balk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alk6">
    <w:name w:val="heading 6"/>
    <w:basedOn w:val="Normal"/>
    <w:next w:val="Normal"/>
    <w:link w:val="Balk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Balk7">
    <w:name w:val="heading 7"/>
    <w:basedOn w:val="Normal"/>
    <w:next w:val="Normal"/>
    <w:link w:val="Balk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alk8">
    <w:name w:val="heading 8"/>
    <w:basedOn w:val="Normal"/>
    <w:next w:val="Normal"/>
    <w:link w:val="Balk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Balk9">
    <w:name w:val="heading 9"/>
    <w:basedOn w:val="Normal"/>
    <w:next w:val="Normal"/>
    <w:link w:val="Balk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E618BF"/>
  </w:style>
  <w:style w:type="paragraph" w:styleId="Altbilgi">
    <w:name w:val="footer"/>
    <w:basedOn w:val="Normal"/>
    <w:link w:val="Altbilgi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E618BF"/>
  </w:style>
  <w:style w:type="paragraph" w:styleId="AralkYok">
    <w:name w:val="No Spacing"/>
    <w:uiPriority w:val="1"/>
    <w:qFormat/>
    <w:rsid w:val="00FC693F"/>
    <w:pPr>
      <w:spacing w:after="0" w:line="240" w:lineRule="auto"/>
    </w:pPr>
  </w:style>
  <w:style w:type="character" w:customStyle="1" w:styleId="Balk1Char">
    <w:name w:val="Başlık 1 Char"/>
    <w:basedOn w:val="VarsaylanParagrafYazTipi"/>
    <w:link w:val="Balk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Balk2Char">
    <w:name w:val="Başlık 2 Char"/>
    <w:basedOn w:val="VarsaylanParagrafYazTipi"/>
    <w:link w:val="Balk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alk3Char">
    <w:name w:val="Başlık 3 Char"/>
    <w:basedOn w:val="VarsaylanParagrafYazTipi"/>
    <w:link w:val="Balk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KonuBal">
    <w:name w:val="Title"/>
    <w:basedOn w:val="Normal"/>
    <w:next w:val="Normal"/>
    <w:link w:val="KonuBal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KonuBalChar">
    <w:name w:val="Konu Başlığı Char"/>
    <w:basedOn w:val="VarsaylanParagrafYazTipi"/>
    <w:link w:val="KonuBal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ltKonuBal">
    <w:name w:val="Subtitle"/>
    <w:basedOn w:val="Normal"/>
    <w:next w:val="Normal"/>
    <w:link w:val="AltKonuBal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ltKonuBalChar">
    <w:name w:val="Alt Konu Başlığı Char"/>
    <w:basedOn w:val="VarsaylanParagrafYazTipi"/>
    <w:link w:val="AltKonuBal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eParagraf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GvdeMetni">
    <w:name w:val="Body Text"/>
    <w:basedOn w:val="Normal"/>
    <w:link w:val="GvdeMetniChar"/>
    <w:uiPriority w:val="99"/>
    <w:unhideWhenUsed/>
    <w:rsid w:val="00AA1D8D"/>
    <w:pPr>
      <w:spacing w:after="120"/>
    </w:pPr>
  </w:style>
  <w:style w:type="character" w:customStyle="1" w:styleId="GvdeMetniChar">
    <w:name w:val="Gövde Metni Char"/>
    <w:basedOn w:val="VarsaylanParagrafYazTipi"/>
    <w:link w:val="GvdeMetni"/>
    <w:uiPriority w:val="99"/>
    <w:rsid w:val="00AA1D8D"/>
  </w:style>
  <w:style w:type="paragraph" w:styleId="GvdeMetni2">
    <w:name w:val="Body Text 2"/>
    <w:basedOn w:val="Normal"/>
    <w:link w:val="GvdeMetni2Char"/>
    <w:uiPriority w:val="99"/>
    <w:unhideWhenUsed/>
    <w:rsid w:val="00AA1D8D"/>
    <w:pPr>
      <w:spacing w:after="120" w:line="480" w:lineRule="auto"/>
    </w:pPr>
  </w:style>
  <w:style w:type="character" w:customStyle="1" w:styleId="GvdeMetni2Char">
    <w:name w:val="Gövde Metni 2 Char"/>
    <w:basedOn w:val="VarsaylanParagrafYazTipi"/>
    <w:link w:val="GvdeMetni2"/>
    <w:uiPriority w:val="99"/>
    <w:rsid w:val="00AA1D8D"/>
  </w:style>
  <w:style w:type="paragraph" w:styleId="GvdeMetni3">
    <w:name w:val="Body Text 3"/>
    <w:basedOn w:val="Normal"/>
    <w:link w:val="GvdeMetni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GvdeMetni3Char">
    <w:name w:val="Gövde Metni 3 Char"/>
    <w:basedOn w:val="VarsaylanParagrafYazTipi"/>
    <w:link w:val="GvdeMetni3"/>
    <w:uiPriority w:val="99"/>
    <w:rsid w:val="00AA1D8D"/>
    <w:rPr>
      <w:sz w:val="16"/>
      <w:szCs w:val="16"/>
    </w:rPr>
  </w:style>
  <w:style w:type="paragraph" w:styleId="Liste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e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e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eMaddemi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eMaddemi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eMaddemi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eNumaras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eNumaras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eNumaras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eDevam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eDevam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eDevam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kroMetni">
    <w:name w:val="macro"/>
    <w:link w:val="MakroMetni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kroMetniChar">
    <w:name w:val="Makro Metni Char"/>
    <w:basedOn w:val="VarsaylanParagrafYazTipi"/>
    <w:link w:val="MakroMetni"/>
    <w:uiPriority w:val="99"/>
    <w:rsid w:val="0029639D"/>
    <w:rPr>
      <w:rFonts w:ascii="Courier" w:hAnsi="Courier"/>
      <w:sz w:val="20"/>
      <w:szCs w:val="20"/>
    </w:rPr>
  </w:style>
  <w:style w:type="paragraph" w:styleId="Trnak">
    <w:name w:val="Quote"/>
    <w:basedOn w:val="Normal"/>
    <w:next w:val="Normal"/>
    <w:link w:val="TrnakChar"/>
    <w:uiPriority w:val="29"/>
    <w:qFormat/>
    <w:rsid w:val="00FC693F"/>
    <w:rPr>
      <w:i/>
      <w:iCs/>
      <w:color w:val="000000" w:themeColor="text1"/>
    </w:rPr>
  </w:style>
  <w:style w:type="character" w:customStyle="1" w:styleId="TrnakChar">
    <w:name w:val="Tırnak Char"/>
    <w:basedOn w:val="VarsaylanParagrafYazTipi"/>
    <w:link w:val="Trnak"/>
    <w:uiPriority w:val="29"/>
    <w:rsid w:val="00FC693F"/>
    <w:rPr>
      <w:i/>
      <w:iCs/>
      <w:color w:val="000000" w:themeColor="text1"/>
    </w:rPr>
  </w:style>
  <w:style w:type="character" w:customStyle="1" w:styleId="Balk4Char">
    <w:name w:val="Başlık 4 Char"/>
    <w:basedOn w:val="VarsaylanParagrafYazTipi"/>
    <w:link w:val="Balk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Balk5Char">
    <w:name w:val="Başlık 5 Char"/>
    <w:basedOn w:val="VarsaylanParagrafYazTipi"/>
    <w:link w:val="Balk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Balk6Char">
    <w:name w:val="Başlık 6 Char"/>
    <w:basedOn w:val="VarsaylanParagrafYazTipi"/>
    <w:link w:val="Balk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Balk7Char">
    <w:name w:val="Başlık 7 Char"/>
    <w:basedOn w:val="VarsaylanParagrafYazTipi"/>
    <w:link w:val="Balk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Balk8Char">
    <w:name w:val="Başlık 8 Char"/>
    <w:basedOn w:val="VarsaylanParagrafYazTipi"/>
    <w:link w:val="Balk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Balk9Char">
    <w:name w:val="Başlık 9 Char"/>
    <w:basedOn w:val="VarsaylanParagrafYazTipi"/>
    <w:link w:val="Balk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ResimYazs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Gl">
    <w:name w:val="Strong"/>
    <w:basedOn w:val="VarsaylanParagrafYazTipi"/>
    <w:uiPriority w:val="22"/>
    <w:qFormat/>
    <w:rsid w:val="00FC693F"/>
    <w:rPr>
      <w:b/>
      <w:bCs/>
    </w:rPr>
  </w:style>
  <w:style w:type="character" w:styleId="Vurgu">
    <w:name w:val="Emphasis"/>
    <w:basedOn w:val="VarsaylanParagrafYazTipi"/>
    <w:uiPriority w:val="20"/>
    <w:qFormat/>
    <w:rsid w:val="00FC693F"/>
    <w:rPr>
      <w:i/>
      <w:iCs/>
    </w:rPr>
  </w:style>
  <w:style w:type="paragraph" w:styleId="KeskinTrnak">
    <w:name w:val="Intense Quote"/>
    <w:basedOn w:val="Normal"/>
    <w:next w:val="Normal"/>
    <w:link w:val="KeskinTrnak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KeskinTrnakChar">
    <w:name w:val="Keskin Tırnak Char"/>
    <w:basedOn w:val="VarsaylanParagrafYazTipi"/>
    <w:link w:val="KeskinTrnak"/>
    <w:uiPriority w:val="30"/>
    <w:rsid w:val="00FC693F"/>
    <w:rPr>
      <w:b/>
      <w:bCs/>
      <w:i/>
      <w:iCs/>
      <w:color w:val="4F81BD" w:themeColor="accent1"/>
    </w:rPr>
  </w:style>
  <w:style w:type="character" w:styleId="HafifVurgulama">
    <w:name w:val="Subtle Emphasis"/>
    <w:basedOn w:val="VarsaylanParagrafYazTipi"/>
    <w:uiPriority w:val="19"/>
    <w:qFormat/>
    <w:rsid w:val="00FC693F"/>
    <w:rPr>
      <w:i/>
      <w:iCs/>
      <w:color w:val="808080" w:themeColor="text1" w:themeTint="7F"/>
    </w:rPr>
  </w:style>
  <w:style w:type="character" w:styleId="GlVurgulama">
    <w:name w:val="Intense Emphasis"/>
    <w:basedOn w:val="VarsaylanParagrafYazTipi"/>
    <w:uiPriority w:val="21"/>
    <w:qFormat/>
    <w:rsid w:val="00FC693F"/>
    <w:rPr>
      <w:b/>
      <w:bCs/>
      <w:i/>
      <w:iCs/>
      <w:color w:val="4F81BD" w:themeColor="accent1"/>
    </w:rPr>
  </w:style>
  <w:style w:type="character" w:styleId="HafifBavuru">
    <w:name w:val="Subtle Reference"/>
    <w:basedOn w:val="VarsaylanParagrafYazTipi"/>
    <w:uiPriority w:val="31"/>
    <w:qFormat/>
    <w:rsid w:val="00FC693F"/>
    <w:rPr>
      <w:smallCaps/>
      <w:color w:val="C0504D" w:themeColor="accent2"/>
      <w:u w:val="single"/>
    </w:rPr>
  </w:style>
  <w:style w:type="character" w:styleId="GlBavuru">
    <w:name w:val="Intense Reference"/>
    <w:basedOn w:val="VarsaylanParagrafYazTipi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KitapBal">
    <w:name w:val="Book Title"/>
    <w:basedOn w:val="VarsaylanParagrafYazTipi"/>
    <w:uiPriority w:val="33"/>
    <w:qFormat/>
    <w:rsid w:val="00FC693F"/>
    <w:rPr>
      <w:b/>
      <w:bCs/>
      <w:smallCaps/>
      <w:spacing w:val="5"/>
    </w:rPr>
  </w:style>
  <w:style w:type="paragraph" w:styleId="TBal">
    <w:name w:val="TOC Heading"/>
    <w:basedOn w:val="Balk1"/>
    <w:next w:val="Normal"/>
    <w:uiPriority w:val="39"/>
    <w:semiHidden/>
    <w:unhideWhenUsed/>
    <w:qFormat/>
    <w:rsid w:val="00FC693F"/>
    <w:pPr>
      <w:outlineLvl w:val="9"/>
    </w:pPr>
  </w:style>
  <w:style w:type="table" w:styleId="TabloKlavuzu">
    <w:name w:val="Table Grid"/>
    <w:basedOn w:val="NormalTablo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kGlgeleme">
    <w:name w:val="Light Shading"/>
    <w:basedOn w:val="NormalTablo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AkGlgeleme-Vurgu1">
    <w:name w:val="Light Shading Accent 1"/>
    <w:basedOn w:val="NormalTablo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AkGlgeleme-Vurgu2">
    <w:name w:val="Light Shading Accent 2"/>
    <w:basedOn w:val="NormalTablo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AkGlgeleme-Vurgu3">
    <w:name w:val="Light Shading Accent 3"/>
    <w:basedOn w:val="NormalTablo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AkGlgeleme-Vurgu4">
    <w:name w:val="Light Shading Accent 4"/>
    <w:basedOn w:val="NormalTablo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AkGlgeleme-Vurgu5">
    <w:name w:val="Light Shading Accent 5"/>
    <w:basedOn w:val="NormalTablo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AkGlgeleme-Vurgu6">
    <w:name w:val="Light Shading Accent 6"/>
    <w:basedOn w:val="NormalTablo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kListe">
    <w:name w:val="Light List"/>
    <w:basedOn w:val="NormalTablo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AkListe-Vurgu1">
    <w:name w:val="Light List Accent 1"/>
    <w:basedOn w:val="NormalTablo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AkListe-Vurgu2">
    <w:name w:val="Light List Accent 2"/>
    <w:basedOn w:val="NormalTablo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AkListe-Vurgu3">
    <w:name w:val="Light List Accent 3"/>
    <w:basedOn w:val="NormalTablo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AkListe-Vurgu4">
    <w:name w:val="Light List Accent 4"/>
    <w:basedOn w:val="NormalTablo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AkListe-Vurgu5">
    <w:name w:val="Light List Accent 5"/>
    <w:basedOn w:val="NormalTablo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AkListe-Vurgu6">
    <w:name w:val="Light List Accent 6"/>
    <w:basedOn w:val="NormalTablo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kKlavuz">
    <w:name w:val="Light Grid"/>
    <w:basedOn w:val="NormalTablo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AkKlavuz-Vurgu1">
    <w:name w:val="Light Grid Accent 1"/>
    <w:basedOn w:val="NormalTablo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AkKlavuz-Vurgu2">
    <w:name w:val="Light Grid Accent 2"/>
    <w:basedOn w:val="NormalTablo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AkKlavuz-Vurgu3">
    <w:name w:val="Light Grid Accent 3"/>
    <w:basedOn w:val="NormalTablo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AkKlavuz-Vurgu4">
    <w:name w:val="Light Grid Accent 4"/>
    <w:basedOn w:val="NormalTablo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AkKlavuz-Vurgu5">
    <w:name w:val="Light Grid Accent 5"/>
    <w:basedOn w:val="NormalTablo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AkKlavuz-Vurgu6">
    <w:name w:val="Light Grid Accent 6"/>
    <w:basedOn w:val="NormalTablo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OrtaGlgeleme1">
    <w:name w:val="Medium Shading 1"/>
    <w:basedOn w:val="NormalTablo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OrtaGlgeleme1-Vurgu1">
    <w:name w:val="Medium Shading 1 Accent 1"/>
    <w:basedOn w:val="NormalTablo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OrtaGlgeleme1-Vurgu2">
    <w:name w:val="Medium Shading 1 Accent 2"/>
    <w:basedOn w:val="NormalTablo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OrtaGlgeleme1-Vurgu3">
    <w:name w:val="Medium Shading 1 Accent 3"/>
    <w:basedOn w:val="NormalTablo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OrtaGlgeleme1-Vurgu4">
    <w:name w:val="Medium Shading 1 Accent 4"/>
    <w:basedOn w:val="NormalTablo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OrtaGlgeleme1-Vurgu5">
    <w:name w:val="Medium Shading 1 Accent 5"/>
    <w:basedOn w:val="NormalTablo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OrtaGlgeleme1-Vurgu6">
    <w:name w:val="Medium Shading 1 Accent 6"/>
    <w:basedOn w:val="NormalTablo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OrtaGlgeleme2">
    <w:name w:val="Medium Shading 2"/>
    <w:basedOn w:val="NormalTablo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OrtaGlgeleme2-Vurgu1">
    <w:name w:val="Medium Shading 2 Accent 1"/>
    <w:basedOn w:val="NormalTablo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OrtaGlgeleme2-Vurgu2">
    <w:name w:val="Medium Shading 2 Accent 2"/>
    <w:basedOn w:val="NormalTablo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OrtaGlgeleme2-Vurgu3">
    <w:name w:val="Medium Shading 2 Accent 3"/>
    <w:basedOn w:val="NormalTablo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OrtaGlgeleme2-Vurgu4">
    <w:name w:val="Medium Shading 2 Accent 4"/>
    <w:basedOn w:val="NormalTablo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OrtaGlgeleme2-Vurgu5">
    <w:name w:val="Medium Shading 2 Accent 5"/>
    <w:basedOn w:val="NormalTablo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OrtaGlgeleme2-Vurgu6">
    <w:name w:val="Medium Shading 2 Accent 6"/>
    <w:basedOn w:val="NormalTablo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OrtaListe1">
    <w:name w:val="Medium List 1"/>
    <w:basedOn w:val="NormalTablo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OrtaListe1-Vurgu1">
    <w:name w:val="Medium List 1 Accent 1"/>
    <w:basedOn w:val="NormalTablo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OrtaListe1-Vurgu2">
    <w:name w:val="Medium List 1 Accent 2"/>
    <w:basedOn w:val="NormalTablo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OrtaListe1-Vurgu3">
    <w:name w:val="Medium List 1 Accent 3"/>
    <w:basedOn w:val="NormalTablo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OrtaListe1-Vurgu4">
    <w:name w:val="Medium List 1 Accent 4"/>
    <w:basedOn w:val="NormalTablo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OrtaListe1-Vurgu5">
    <w:name w:val="Medium List 1 Accent 5"/>
    <w:basedOn w:val="NormalTablo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OrtaListe1-Vurgu6">
    <w:name w:val="Medium List 1 Accent 6"/>
    <w:basedOn w:val="NormalTablo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OrtaListe2">
    <w:name w:val="Medium List 2"/>
    <w:basedOn w:val="NormalTablo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OrtaList2-Vurgu1">
    <w:name w:val="Medium List 2 Accent 1"/>
    <w:basedOn w:val="NormalTablo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OrtaListe2-Vurgu2">
    <w:name w:val="Medium List 2 Accent 2"/>
    <w:basedOn w:val="NormalTablo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OrtaListe2-Vurgu3">
    <w:name w:val="Medium List 2 Accent 3"/>
    <w:basedOn w:val="NormalTablo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OrtaListe2-Vurgu4">
    <w:name w:val="Medium List 2 Accent 4"/>
    <w:basedOn w:val="NormalTablo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OrtaListe2-Vurgu5">
    <w:name w:val="Medium List 2 Accent 5"/>
    <w:basedOn w:val="NormalTablo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OrtaListe2-Vurgu6">
    <w:name w:val="Medium List 2 Accent 6"/>
    <w:basedOn w:val="NormalTablo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OrtaKlavuz1">
    <w:name w:val="Medium Grid 1"/>
    <w:basedOn w:val="NormalTablo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OrtaKlavuz1-Vurgu1">
    <w:name w:val="Medium Grid 1 Accent 1"/>
    <w:basedOn w:val="NormalTablo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OrtaKlavuz1-Vurgu2">
    <w:name w:val="Medium Grid 1 Accent 2"/>
    <w:basedOn w:val="NormalTablo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OrtaKlavuz1-Vurgu3">
    <w:name w:val="Medium Grid 1 Accent 3"/>
    <w:basedOn w:val="NormalTablo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OrtaKlavuz1-Vurgu4">
    <w:name w:val="Medium Grid 1 Accent 4"/>
    <w:basedOn w:val="NormalTablo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OrtaKlavuz1-Vurgu5">
    <w:name w:val="Medium Grid 1 Accent 5"/>
    <w:basedOn w:val="NormalTablo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OrtaKlavuz1-Vurgu6">
    <w:name w:val="Medium Grid 1 Accent 6"/>
    <w:basedOn w:val="NormalTablo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OrtaKlavuz2">
    <w:name w:val="Medium Grid 2"/>
    <w:basedOn w:val="NormalTablo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OrtaKlavuz2-Vurgu1">
    <w:name w:val="Medium Grid 2 Accent 1"/>
    <w:basedOn w:val="NormalTablo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OrtaKlavuz2-Vurgu2">
    <w:name w:val="Medium Grid 2 Accent 2"/>
    <w:basedOn w:val="NormalTablo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OrtaKlavuz2-Vurgu3">
    <w:name w:val="Medium Grid 2 Accent 3"/>
    <w:basedOn w:val="NormalTablo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OrtaKlavuz2-Vurgu4">
    <w:name w:val="Medium Grid 2 Accent 4"/>
    <w:basedOn w:val="NormalTablo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OrtaKlavuz2-Vurgu5">
    <w:name w:val="Medium Grid 2 Accent 5"/>
    <w:basedOn w:val="NormalTablo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OrtaKlavuz2-Vurgu6">
    <w:name w:val="Medium Grid 2 Accent 6"/>
    <w:basedOn w:val="NormalTablo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OrtaKlavuz3">
    <w:name w:val="Medium Grid 3"/>
    <w:basedOn w:val="NormalTablo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OrtaKlavuz3-Vurgu1">
    <w:name w:val="Medium Grid 3 Accent 1"/>
    <w:basedOn w:val="NormalTablo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OrtaKlavuz3-Vurgu2">
    <w:name w:val="Medium Grid 3 Accent 2"/>
    <w:basedOn w:val="NormalTablo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OrtaKlavuz3-Vurgu3">
    <w:name w:val="Medium Grid 3 Accent 3"/>
    <w:basedOn w:val="NormalTablo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OrtaKlavuz3-Vurgu4">
    <w:name w:val="Medium Grid 3 Accent 4"/>
    <w:basedOn w:val="NormalTablo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OrtaKlavuz3-Vurgu5">
    <w:name w:val="Medium Grid 3 Accent 5"/>
    <w:basedOn w:val="NormalTablo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OrtaKlavuz3-Vurgu6">
    <w:name w:val="Medium Grid 3 Accent 6"/>
    <w:basedOn w:val="NormalTablo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KoyuListe">
    <w:name w:val="Dark List"/>
    <w:basedOn w:val="NormalTablo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KoyuListe-Vurgu1">
    <w:name w:val="Dark List Accent 1"/>
    <w:basedOn w:val="NormalTablo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KoyuListe-Vurgu2">
    <w:name w:val="Dark List Accent 2"/>
    <w:basedOn w:val="NormalTablo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KoyuListe-Vurgu3">
    <w:name w:val="Dark List Accent 3"/>
    <w:basedOn w:val="NormalTablo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KoyuListe-Vurgu4">
    <w:name w:val="Dark List Accent 4"/>
    <w:basedOn w:val="NormalTablo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KoyuListe-Vurgu5">
    <w:name w:val="Dark List Accent 5"/>
    <w:basedOn w:val="NormalTablo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KoyuListe-Vurgu6">
    <w:name w:val="Dark List Accent 6"/>
    <w:basedOn w:val="NormalTablo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RenkliGlgeleme">
    <w:name w:val="Colorful Shading"/>
    <w:basedOn w:val="NormalTablo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RenkliGlgeleme-Vurgu1">
    <w:name w:val="Colorful Shading Accent 1"/>
    <w:basedOn w:val="NormalTablo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RenkliGlgeleme-Vurgu2">
    <w:name w:val="Colorful Shading Accent 2"/>
    <w:basedOn w:val="NormalTablo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RenkliGlgeleme-Vurgu3">
    <w:name w:val="Colorful Shading Accent 3"/>
    <w:basedOn w:val="NormalTablo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RenkliGlgeleme-Vurgu4">
    <w:name w:val="Colorful Shading Accent 4"/>
    <w:basedOn w:val="NormalTablo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RenkliGlgeleme-Vurgu5">
    <w:name w:val="Colorful Shading Accent 5"/>
    <w:basedOn w:val="NormalTablo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RenkliGlgeleme-Vurgu6">
    <w:name w:val="Colorful Shading Accent 6"/>
    <w:basedOn w:val="NormalTablo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RenkliListe">
    <w:name w:val="Colorful List"/>
    <w:basedOn w:val="NormalTablo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RenkliListe-Vurgu1">
    <w:name w:val="Colorful List Accent 1"/>
    <w:basedOn w:val="NormalTablo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RenkliListe-Vurgu2">
    <w:name w:val="Colorful List Accent 2"/>
    <w:basedOn w:val="NormalTablo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RenkliListe-Vurgu3">
    <w:name w:val="Colorful List Accent 3"/>
    <w:basedOn w:val="NormalTablo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RenkliListe-Vurgu4">
    <w:name w:val="Colorful List Accent 4"/>
    <w:basedOn w:val="NormalTablo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RenkliListe-Vurgu5">
    <w:name w:val="Colorful List Accent 5"/>
    <w:basedOn w:val="NormalTablo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RenkliListe-Vurgu6">
    <w:name w:val="Colorful List Accent 6"/>
    <w:basedOn w:val="NormalTablo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RenkliKlavuz">
    <w:name w:val="Colorful Grid"/>
    <w:basedOn w:val="NormalTablo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RenkliKlavuz-Vurgu1">
    <w:name w:val="Colorful Grid Accent 1"/>
    <w:basedOn w:val="NormalTablo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RenkliKlavuz-Vurgu2">
    <w:name w:val="Colorful Grid Accent 2"/>
    <w:basedOn w:val="NormalTablo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RenkliKlavuz-Vurgu3">
    <w:name w:val="Colorful Grid Accent 3"/>
    <w:basedOn w:val="NormalTablo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RenkliKlavuz-Vurgu4">
    <w:name w:val="Colorful Grid Accent 4"/>
    <w:basedOn w:val="NormalTablo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RenkliKlavuz-Vurgu5">
    <w:name w:val="Colorful Grid Accent 5"/>
    <w:basedOn w:val="NormalTablo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RenkliKlavuz-Vurgu6">
    <w:name w:val="Colorful Grid Accent 6"/>
    <w:basedOn w:val="NormalTablo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Balk1">
    <w:name w:val="heading 1"/>
    <w:basedOn w:val="Normal"/>
    <w:next w:val="Normal"/>
    <w:link w:val="Balk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alk2">
    <w:name w:val="heading 2"/>
    <w:basedOn w:val="Normal"/>
    <w:next w:val="Normal"/>
    <w:link w:val="Balk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alk3">
    <w:name w:val="heading 3"/>
    <w:basedOn w:val="Normal"/>
    <w:next w:val="Normal"/>
    <w:link w:val="Balk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alk4">
    <w:name w:val="heading 4"/>
    <w:basedOn w:val="Normal"/>
    <w:next w:val="Normal"/>
    <w:link w:val="Balk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alk5">
    <w:name w:val="heading 5"/>
    <w:basedOn w:val="Normal"/>
    <w:next w:val="Normal"/>
    <w:link w:val="Balk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alk6">
    <w:name w:val="heading 6"/>
    <w:basedOn w:val="Normal"/>
    <w:next w:val="Normal"/>
    <w:link w:val="Balk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Balk7">
    <w:name w:val="heading 7"/>
    <w:basedOn w:val="Normal"/>
    <w:next w:val="Normal"/>
    <w:link w:val="Balk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alk8">
    <w:name w:val="heading 8"/>
    <w:basedOn w:val="Normal"/>
    <w:next w:val="Normal"/>
    <w:link w:val="Balk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Balk9">
    <w:name w:val="heading 9"/>
    <w:basedOn w:val="Normal"/>
    <w:next w:val="Normal"/>
    <w:link w:val="Balk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E618BF"/>
  </w:style>
  <w:style w:type="paragraph" w:styleId="Altbilgi">
    <w:name w:val="footer"/>
    <w:basedOn w:val="Normal"/>
    <w:link w:val="Altbilgi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E618BF"/>
  </w:style>
  <w:style w:type="paragraph" w:styleId="AralkYok">
    <w:name w:val="No Spacing"/>
    <w:uiPriority w:val="1"/>
    <w:qFormat/>
    <w:rsid w:val="00FC693F"/>
    <w:pPr>
      <w:spacing w:after="0" w:line="240" w:lineRule="auto"/>
    </w:pPr>
  </w:style>
  <w:style w:type="character" w:customStyle="1" w:styleId="Balk1Char">
    <w:name w:val="Başlık 1 Char"/>
    <w:basedOn w:val="VarsaylanParagrafYazTipi"/>
    <w:link w:val="Balk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Balk2Char">
    <w:name w:val="Başlık 2 Char"/>
    <w:basedOn w:val="VarsaylanParagrafYazTipi"/>
    <w:link w:val="Balk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alk3Char">
    <w:name w:val="Başlık 3 Char"/>
    <w:basedOn w:val="VarsaylanParagrafYazTipi"/>
    <w:link w:val="Balk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KonuBal">
    <w:name w:val="Title"/>
    <w:basedOn w:val="Normal"/>
    <w:next w:val="Normal"/>
    <w:link w:val="KonuBal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KonuBalChar">
    <w:name w:val="Konu Başlığı Char"/>
    <w:basedOn w:val="VarsaylanParagrafYazTipi"/>
    <w:link w:val="KonuBal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ltKonuBal">
    <w:name w:val="Subtitle"/>
    <w:basedOn w:val="Normal"/>
    <w:next w:val="Normal"/>
    <w:link w:val="AltKonuBal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ltKonuBalChar">
    <w:name w:val="Alt Konu Başlığı Char"/>
    <w:basedOn w:val="VarsaylanParagrafYazTipi"/>
    <w:link w:val="AltKonuBal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eParagraf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GvdeMetni">
    <w:name w:val="Body Text"/>
    <w:basedOn w:val="Normal"/>
    <w:link w:val="GvdeMetniChar"/>
    <w:uiPriority w:val="99"/>
    <w:unhideWhenUsed/>
    <w:rsid w:val="00AA1D8D"/>
    <w:pPr>
      <w:spacing w:after="120"/>
    </w:pPr>
  </w:style>
  <w:style w:type="character" w:customStyle="1" w:styleId="GvdeMetniChar">
    <w:name w:val="Gövde Metni Char"/>
    <w:basedOn w:val="VarsaylanParagrafYazTipi"/>
    <w:link w:val="GvdeMetni"/>
    <w:uiPriority w:val="99"/>
    <w:rsid w:val="00AA1D8D"/>
  </w:style>
  <w:style w:type="paragraph" w:styleId="GvdeMetni2">
    <w:name w:val="Body Text 2"/>
    <w:basedOn w:val="Normal"/>
    <w:link w:val="GvdeMetni2Char"/>
    <w:uiPriority w:val="99"/>
    <w:unhideWhenUsed/>
    <w:rsid w:val="00AA1D8D"/>
    <w:pPr>
      <w:spacing w:after="120" w:line="480" w:lineRule="auto"/>
    </w:pPr>
  </w:style>
  <w:style w:type="character" w:customStyle="1" w:styleId="GvdeMetni2Char">
    <w:name w:val="Gövde Metni 2 Char"/>
    <w:basedOn w:val="VarsaylanParagrafYazTipi"/>
    <w:link w:val="GvdeMetni2"/>
    <w:uiPriority w:val="99"/>
    <w:rsid w:val="00AA1D8D"/>
  </w:style>
  <w:style w:type="paragraph" w:styleId="GvdeMetni3">
    <w:name w:val="Body Text 3"/>
    <w:basedOn w:val="Normal"/>
    <w:link w:val="GvdeMetni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GvdeMetni3Char">
    <w:name w:val="Gövde Metni 3 Char"/>
    <w:basedOn w:val="VarsaylanParagrafYazTipi"/>
    <w:link w:val="GvdeMetni3"/>
    <w:uiPriority w:val="99"/>
    <w:rsid w:val="00AA1D8D"/>
    <w:rPr>
      <w:sz w:val="16"/>
      <w:szCs w:val="16"/>
    </w:rPr>
  </w:style>
  <w:style w:type="paragraph" w:styleId="Liste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e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e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eMaddemi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eMaddemi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eMaddemi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eNumaras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eNumaras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eNumaras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eDevam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eDevam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eDevam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kroMetni">
    <w:name w:val="macro"/>
    <w:link w:val="MakroMetni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kroMetniChar">
    <w:name w:val="Makro Metni Char"/>
    <w:basedOn w:val="VarsaylanParagrafYazTipi"/>
    <w:link w:val="MakroMetni"/>
    <w:uiPriority w:val="99"/>
    <w:rsid w:val="0029639D"/>
    <w:rPr>
      <w:rFonts w:ascii="Courier" w:hAnsi="Courier"/>
      <w:sz w:val="20"/>
      <w:szCs w:val="20"/>
    </w:rPr>
  </w:style>
  <w:style w:type="paragraph" w:styleId="Trnak">
    <w:name w:val="Quote"/>
    <w:basedOn w:val="Normal"/>
    <w:next w:val="Normal"/>
    <w:link w:val="TrnakChar"/>
    <w:uiPriority w:val="29"/>
    <w:qFormat/>
    <w:rsid w:val="00FC693F"/>
    <w:rPr>
      <w:i/>
      <w:iCs/>
      <w:color w:val="000000" w:themeColor="text1"/>
    </w:rPr>
  </w:style>
  <w:style w:type="character" w:customStyle="1" w:styleId="TrnakChar">
    <w:name w:val="Tırnak Char"/>
    <w:basedOn w:val="VarsaylanParagrafYazTipi"/>
    <w:link w:val="Trnak"/>
    <w:uiPriority w:val="29"/>
    <w:rsid w:val="00FC693F"/>
    <w:rPr>
      <w:i/>
      <w:iCs/>
      <w:color w:val="000000" w:themeColor="text1"/>
    </w:rPr>
  </w:style>
  <w:style w:type="character" w:customStyle="1" w:styleId="Balk4Char">
    <w:name w:val="Başlık 4 Char"/>
    <w:basedOn w:val="VarsaylanParagrafYazTipi"/>
    <w:link w:val="Balk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Balk5Char">
    <w:name w:val="Başlık 5 Char"/>
    <w:basedOn w:val="VarsaylanParagrafYazTipi"/>
    <w:link w:val="Balk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Balk6Char">
    <w:name w:val="Başlık 6 Char"/>
    <w:basedOn w:val="VarsaylanParagrafYazTipi"/>
    <w:link w:val="Balk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Balk7Char">
    <w:name w:val="Başlık 7 Char"/>
    <w:basedOn w:val="VarsaylanParagrafYazTipi"/>
    <w:link w:val="Balk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Balk8Char">
    <w:name w:val="Başlık 8 Char"/>
    <w:basedOn w:val="VarsaylanParagrafYazTipi"/>
    <w:link w:val="Balk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Balk9Char">
    <w:name w:val="Başlık 9 Char"/>
    <w:basedOn w:val="VarsaylanParagrafYazTipi"/>
    <w:link w:val="Balk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ResimYazs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Gl">
    <w:name w:val="Strong"/>
    <w:basedOn w:val="VarsaylanParagrafYazTipi"/>
    <w:uiPriority w:val="22"/>
    <w:qFormat/>
    <w:rsid w:val="00FC693F"/>
    <w:rPr>
      <w:b/>
      <w:bCs/>
    </w:rPr>
  </w:style>
  <w:style w:type="character" w:styleId="Vurgu">
    <w:name w:val="Emphasis"/>
    <w:basedOn w:val="VarsaylanParagrafYazTipi"/>
    <w:uiPriority w:val="20"/>
    <w:qFormat/>
    <w:rsid w:val="00FC693F"/>
    <w:rPr>
      <w:i/>
      <w:iCs/>
    </w:rPr>
  </w:style>
  <w:style w:type="paragraph" w:styleId="KeskinTrnak">
    <w:name w:val="Intense Quote"/>
    <w:basedOn w:val="Normal"/>
    <w:next w:val="Normal"/>
    <w:link w:val="KeskinTrnak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KeskinTrnakChar">
    <w:name w:val="Keskin Tırnak Char"/>
    <w:basedOn w:val="VarsaylanParagrafYazTipi"/>
    <w:link w:val="KeskinTrnak"/>
    <w:uiPriority w:val="30"/>
    <w:rsid w:val="00FC693F"/>
    <w:rPr>
      <w:b/>
      <w:bCs/>
      <w:i/>
      <w:iCs/>
      <w:color w:val="4F81BD" w:themeColor="accent1"/>
    </w:rPr>
  </w:style>
  <w:style w:type="character" w:styleId="HafifVurgulama">
    <w:name w:val="Subtle Emphasis"/>
    <w:basedOn w:val="VarsaylanParagrafYazTipi"/>
    <w:uiPriority w:val="19"/>
    <w:qFormat/>
    <w:rsid w:val="00FC693F"/>
    <w:rPr>
      <w:i/>
      <w:iCs/>
      <w:color w:val="808080" w:themeColor="text1" w:themeTint="7F"/>
    </w:rPr>
  </w:style>
  <w:style w:type="character" w:styleId="GlVurgulama">
    <w:name w:val="Intense Emphasis"/>
    <w:basedOn w:val="VarsaylanParagrafYazTipi"/>
    <w:uiPriority w:val="21"/>
    <w:qFormat/>
    <w:rsid w:val="00FC693F"/>
    <w:rPr>
      <w:b/>
      <w:bCs/>
      <w:i/>
      <w:iCs/>
      <w:color w:val="4F81BD" w:themeColor="accent1"/>
    </w:rPr>
  </w:style>
  <w:style w:type="character" w:styleId="HafifBavuru">
    <w:name w:val="Subtle Reference"/>
    <w:basedOn w:val="VarsaylanParagrafYazTipi"/>
    <w:uiPriority w:val="31"/>
    <w:qFormat/>
    <w:rsid w:val="00FC693F"/>
    <w:rPr>
      <w:smallCaps/>
      <w:color w:val="C0504D" w:themeColor="accent2"/>
      <w:u w:val="single"/>
    </w:rPr>
  </w:style>
  <w:style w:type="character" w:styleId="GlBavuru">
    <w:name w:val="Intense Reference"/>
    <w:basedOn w:val="VarsaylanParagrafYazTipi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KitapBal">
    <w:name w:val="Book Title"/>
    <w:basedOn w:val="VarsaylanParagrafYazTipi"/>
    <w:uiPriority w:val="33"/>
    <w:qFormat/>
    <w:rsid w:val="00FC693F"/>
    <w:rPr>
      <w:b/>
      <w:bCs/>
      <w:smallCaps/>
      <w:spacing w:val="5"/>
    </w:rPr>
  </w:style>
  <w:style w:type="paragraph" w:styleId="TBal">
    <w:name w:val="TOC Heading"/>
    <w:basedOn w:val="Balk1"/>
    <w:next w:val="Normal"/>
    <w:uiPriority w:val="39"/>
    <w:semiHidden/>
    <w:unhideWhenUsed/>
    <w:qFormat/>
    <w:rsid w:val="00FC693F"/>
    <w:pPr>
      <w:outlineLvl w:val="9"/>
    </w:pPr>
  </w:style>
  <w:style w:type="table" w:styleId="TabloKlavuzu">
    <w:name w:val="Table Grid"/>
    <w:basedOn w:val="NormalTablo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kGlgeleme">
    <w:name w:val="Light Shading"/>
    <w:basedOn w:val="NormalTablo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AkGlgeleme-Vurgu1">
    <w:name w:val="Light Shading Accent 1"/>
    <w:basedOn w:val="NormalTablo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AkGlgeleme-Vurgu2">
    <w:name w:val="Light Shading Accent 2"/>
    <w:basedOn w:val="NormalTablo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AkGlgeleme-Vurgu3">
    <w:name w:val="Light Shading Accent 3"/>
    <w:basedOn w:val="NormalTablo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AkGlgeleme-Vurgu4">
    <w:name w:val="Light Shading Accent 4"/>
    <w:basedOn w:val="NormalTablo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AkGlgeleme-Vurgu5">
    <w:name w:val="Light Shading Accent 5"/>
    <w:basedOn w:val="NormalTablo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AkGlgeleme-Vurgu6">
    <w:name w:val="Light Shading Accent 6"/>
    <w:basedOn w:val="NormalTablo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kListe">
    <w:name w:val="Light List"/>
    <w:basedOn w:val="NormalTablo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AkListe-Vurgu1">
    <w:name w:val="Light List Accent 1"/>
    <w:basedOn w:val="NormalTablo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AkListe-Vurgu2">
    <w:name w:val="Light List Accent 2"/>
    <w:basedOn w:val="NormalTablo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AkListe-Vurgu3">
    <w:name w:val="Light List Accent 3"/>
    <w:basedOn w:val="NormalTablo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AkListe-Vurgu4">
    <w:name w:val="Light List Accent 4"/>
    <w:basedOn w:val="NormalTablo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AkListe-Vurgu5">
    <w:name w:val="Light List Accent 5"/>
    <w:basedOn w:val="NormalTablo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AkListe-Vurgu6">
    <w:name w:val="Light List Accent 6"/>
    <w:basedOn w:val="NormalTablo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kKlavuz">
    <w:name w:val="Light Grid"/>
    <w:basedOn w:val="NormalTablo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AkKlavuz-Vurgu1">
    <w:name w:val="Light Grid Accent 1"/>
    <w:basedOn w:val="NormalTablo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AkKlavuz-Vurgu2">
    <w:name w:val="Light Grid Accent 2"/>
    <w:basedOn w:val="NormalTablo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AkKlavuz-Vurgu3">
    <w:name w:val="Light Grid Accent 3"/>
    <w:basedOn w:val="NormalTablo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AkKlavuz-Vurgu4">
    <w:name w:val="Light Grid Accent 4"/>
    <w:basedOn w:val="NormalTablo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AkKlavuz-Vurgu5">
    <w:name w:val="Light Grid Accent 5"/>
    <w:basedOn w:val="NormalTablo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AkKlavuz-Vurgu6">
    <w:name w:val="Light Grid Accent 6"/>
    <w:basedOn w:val="NormalTablo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OrtaGlgeleme1">
    <w:name w:val="Medium Shading 1"/>
    <w:basedOn w:val="NormalTablo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OrtaGlgeleme1-Vurgu1">
    <w:name w:val="Medium Shading 1 Accent 1"/>
    <w:basedOn w:val="NormalTablo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OrtaGlgeleme1-Vurgu2">
    <w:name w:val="Medium Shading 1 Accent 2"/>
    <w:basedOn w:val="NormalTablo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OrtaGlgeleme1-Vurgu3">
    <w:name w:val="Medium Shading 1 Accent 3"/>
    <w:basedOn w:val="NormalTablo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OrtaGlgeleme1-Vurgu4">
    <w:name w:val="Medium Shading 1 Accent 4"/>
    <w:basedOn w:val="NormalTablo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OrtaGlgeleme1-Vurgu5">
    <w:name w:val="Medium Shading 1 Accent 5"/>
    <w:basedOn w:val="NormalTablo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OrtaGlgeleme1-Vurgu6">
    <w:name w:val="Medium Shading 1 Accent 6"/>
    <w:basedOn w:val="NormalTablo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OrtaGlgeleme2">
    <w:name w:val="Medium Shading 2"/>
    <w:basedOn w:val="NormalTablo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OrtaGlgeleme2-Vurgu1">
    <w:name w:val="Medium Shading 2 Accent 1"/>
    <w:basedOn w:val="NormalTablo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OrtaGlgeleme2-Vurgu2">
    <w:name w:val="Medium Shading 2 Accent 2"/>
    <w:basedOn w:val="NormalTablo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OrtaGlgeleme2-Vurgu3">
    <w:name w:val="Medium Shading 2 Accent 3"/>
    <w:basedOn w:val="NormalTablo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OrtaGlgeleme2-Vurgu4">
    <w:name w:val="Medium Shading 2 Accent 4"/>
    <w:basedOn w:val="NormalTablo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OrtaGlgeleme2-Vurgu5">
    <w:name w:val="Medium Shading 2 Accent 5"/>
    <w:basedOn w:val="NormalTablo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OrtaGlgeleme2-Vurgu6">
    <w:name w:val="Medium Shading 2 Accent 6"/>
    <w:basedOn w:val="NormalTablo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OrtaListe1">
    <w:name w:val="Medium List 1"/>
    <w:basedOn w:val="NormalTablo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OrtaListe1-Vurgu1">
    <w:name w:val="Medium List 1 Accent 1"/>
    <w:basedOn w:val="NormalTablo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OrtaListe1-Vurgu2">
    <w:name w:val="Medium List 1 Accent 2"/>
    <w:basedOn w:val="NormalTablo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OrtaListe1-Vurgu3">
    <w:name w:val="Medium List 1 Accent 3"/>
    <w:basedOn w:val="NormalTablo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OrtaListe1-Vurgu4">
    <w:name w:val="Medium List 1 Accent 4"/>
    <w:basedOn w:val="NormalTablo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OrtaListe1-Vurgu5">
    <w:name w:val="Medium List 1 Accent 5"/>
    <w:basedOn w:val="NormalTablo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OrtaListe1-Vurgu6">
    <w:name w:val="Medium List 1 Accent 6"/>
    <w:basedOn w:val="NormalTablo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OrtaListe2">
    <w:name w:val="Medium List 2"/>
    <w:basedOn w:val="NormalTablo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OrtaList2-Vurgu1">
    <w:name w:val="Medium List 2 Accent 1"/>
    <w:basedOn w:val="NormalTablo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OrtaListe2-Vurgu2">
    <w:name w:val="Medium List 2 Accent 2"/>
    <w:basedOn w:val="NormalTablo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OrtaListe2-Vurgu3">
    <w:name w:val="Medium List 2 Accent 3"/>
    <w:basedOn w:val="NormalTablo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OrtaListe2-Vurgu4">
    <w:name w:val="Medium List 2 Accent 4"/>
    <w:basedOn w:val="NormalTablo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OrtaListe2-Vurgu5">
    <w:name w:val="Medium List 2 Accent 5"/>
    <w:basedOn w:val="NormalTablo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OrtaListe2-Vurgu6">
    <w:name w:val="Medium List 2 Accent 6"/>
    <w:basedOn w:val="NormalTablo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OrtaKlavuz1">
    <w:name w:val="Medium Grid 1"/>
    <w:basedOn w:val="NormalTablo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OrtaKlavuz1-Vurgu1">
    <w:name w:val="Medium Grid 1 Accent 1"/>
    <w:basedOn w:val="NormalTablo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OrtaKlavuz1-Vurgu2">
    <w:name w:val="Medium Grid 1 Accent 2"/>
    <w:basedOn w:val="NormalTablo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OrtaKlavuz1-Vurgu3">
    <w:name w:val="Medium Grid 1 Accent 3"/>
    <w:basedOn w:val="NormalTablo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OrtaKlavuz1-Vurgu4">
    <w:name w:val="Medium Grid 1 Accent 4"/>
    <w:basedOn w:val="NormalTablo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OrtaKlavuz1-Vurgu5">
    <w:name w:val="Medium Grid 1 Accent 5"/>
    <w:basedOn w:val="NormalTablo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OrtaKlavuz1-Vurgu6">
    <w:name w:val="Medium Grid 1 Accent 6"/>
    <w:basedOn w:val="NormalTablo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OrtaKlavuz2">
    <w:name w:val="Medium Grid 2"/>
    <w:basedOn w:val="NormalTablo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OrtaKlavuz2-Vurgu1">
    <w:name w:val="Medium Grid 2 Accent 1"/>
    <w:basedOn w:val="NormalTablo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OrtaKlavuz2-Vurgu2">
    <w:name w:val="Medium Grid 2 Accent 2"/>
    <w:basedOn w:val="NormalTablo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OrtaKlavuz2-Vurgu3">
    <w:name w:val="Medium Grid 2 Accent 3"/>
    <w:basedOn w:val="NormalTablo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OrtaKlavuz2-Vurgu4">
    <w:name w:val="Medium Grid 2 Accent 4"/>
    <w:basedOn w:val="NormalTablo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OrtaKlavuz2-Vurgu5">
    <w:name w:val="Medium Grid 2 Accent 5"/>
    <w:basedOn w:val="NormalTablo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OrtaKlavuz2-Vurgu6">
    <w:name w:val="Medium Grid 2 Accent 6"/>
    <w:basedOn w:val="NormalTablo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OrtaKlavuz3">
    <w:name w:val="Medium Grid 3"/>
    <w:basedOn w:val="NormalTablo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OrtaKlavuz3-Vurgu1">
    <w:name w:val="Medium Grid 3 Accent 1"/>
    <w:basedOn w:val="NormalTablo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OrtaKlavuz3-Vurgu2">
    <w:name w:val="Medium Grid 3 Accent 2"/>
    <w:basedOn w:val="NormalTablo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OrtaKlavuz3-Vurgu3">
    <w:name w:val="Medium Grid 3 Accent 3"/>
    <w:basedOn w:val="NormalTablo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OrtaKlavuz3-Vurgu4">
    <w:name w:val="Medium Grid 3 Accent 4"/>
    <w:basedOn w:val="NormalTablo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OrtaKlavuz3-Vurgu5">
    <w:name w:val="Medium Grid 3 Accent 5"/>
    <w:basedOn w:val="NormalTablo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OrtaKlavuz3-Vurgu6">
    <w:name w:val="Medium Grid 3 Accent 6"/>
    <w:basedOn w:val="NormalTablo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KoyuListe">
    <w:name w:val="Dark List"/>
    <w:basedOn w:val="NormalTablo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KoyuListe-Vurgu1">
    <w:name w:val="Dark List Accent 1"/>
    <w:basedOn w:val="NormalTablo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KoyuListe-Vurgu2">
    <w:name w:val="Dark List Accent 2"/>
    <w:basedOn w:val="NormalTablo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KoyuListe-Vurgu3">
    <w:name w:val="Dark List Accent 3"/>
    <w:basedOn w:val="NormalTablo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KoyuListe-Vurgu4">
    <w:name w:val="Dark List Accent 4"/>
    <w:basedOn w:val="NormalTablo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KoyuListe-Vurgu5">
    <w:name w:val="Dark List Accent 5"/>
    <w:basedOn w:val="NormalTablo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KoyuListe-Vurgu6">
    <w:name w:val="Dark List Accent 6"/>
    <w:basedOn w:val="NormalTablo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RenkliGlgeleme">
    <w:name w:val="Colorful Shading"/>
    <w:basedOn w:val="NormalTablo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RenkliGlgeleme-Vurgu1">
    <w:name w:val="Colorful Shading Accent 1"/>
    <w:basedOn w:val="NormalTablo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RenkliGlgeleme-Vurgu2">
    <w:name w:val="Colorful Shading Accent 2"/>
    <w:basedOn w:val="NormalTablo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RenkliGlgeleme-Vurgu3">
    <w:name w:val="Colorful Shading Accent 3"/>
    <w:basedOn w:val="NormalTablo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RenkliGlgeleme-Vurgu4">
    <w:name w:val="Colorful Shading Accent 4"/>
    <w:basedOn w:val="NormalTablo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RenkliGlgeleme-Vurgu5">
    <w:name w:val="Colorful Shading Accent 5"/>
    <w:basedOn w:val="NormalTablo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RenkliGlgeleme-Vurgu6">
    <w:name w:val="Colorful Shading Accent 6"/>
    <w:basedOn w:val="NormalTablo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RenkliListe">
    <w:name w:val="Colorful List"/>
    <w:basedOn w:val="NormalTablo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RenkliListe-Vurgu1">
    <w:name w:val="Colorful List Accent 1"/>
    <w:basedOn w:val="NormalTablo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RenkliListe-Vurgu2">
    <w:name w:val="Colorful List Accent 2"/>
    <w:basedOn w:val="NormalTablo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RenkliListe-Vurgu3">
    <w:name w:val="Colorful List Accent 3"/>
    <w:basedOn w:val="NormalTablo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RenkliListe-Vurgu4">
    <w:name w:val="Colorful List Accent 4"/>
    <w:basedOn w:val="NormalTablo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RenkliListe-Vurgu5">
    <w:name w:val="Colorful List Accent 5"/>
    <w:basedOn w:val="NormalTablo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RenkliListe-Vurgu6">
    <w:name w:val="Colorful List Accent 6"/>
    <w:basedOn w:val="NormalTablo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RenkliKlavuz">
    <w:name w:val="Colorful Grid"/>
    <w:basedOn w:val="NormalTablo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RenkliKlavuz-Vurgu1">
    <w:name w:val="Colorful Grid Accent 1"/>
    <w:basedOn w:val="NormalTablo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RenkliKlavuz-Vurgu2">
    <w:name w:val="Colorful Grid Accent 2"/>
    <w:basedOn w:val="NormalTablo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RenkliKlavuz-Vurgu3">
    <w:name w:val="Colorful Grid Accent 3"/>
    <w:basedOn w:val="NormalTablo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RenkliKlavuz-Vurgu4">
    <w:name w:val="Colorful Grid Accent 4"/>
    <w:basedOn w:val="NormalTablo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RenkliKlavuz-Vurgu5">
    <w:name w:val="Colorful Grid Accent 5"/>
    <w:basedOn w:val="NormalTablo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RenkliKlavuz-Vurgu6">
    <w:name w:val="Colorful Grid Accent 6"/>
    <w:basedOn w:val="NormalTablo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www.sorubak.com/sinav/" TargetMode="External"/><Relationship Id="rId18" Type="http://schemas.openxmlformats.org/officeDocument/2006/relationships/hyperlink" Target="https://www.sorubak.com/sinav/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hyperlink" Target="https://www.sorubak.com/sinav/" TargetMode="External"/><Relationship Id="rId17" Type="http://schemas.openxmlformats.org/officeDocument/2006/relationships/hyperlink" Target="https://www.sorubak.com/sinav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sorubak.com/sinav/" TargetMode="External"/><Relationship Id="rId20" Type="http://schemas.openxmlformats.org/officeDocument/2006/relationships/hyperlink" Target="https://www.sorubak.com/sinav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hyperlink" Target="https://www.sorubak.com/sinav/" TargetMode="External"/><Relationship Id="rId10" Type="http://schemas.openxmlformats.org/officeDocument/2006/relationships/image" Target="media/image4.png"/><Relationship Id="rId19" Type="http://schemas.openxmlformats.org/officeDocument/2006/relationships/hyperlink" Target="https://www.sorubak.com/sinav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hyperlink" Target="https://www.sorubak.com/sinav/" TargetMode="External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8A06F19-5EC7-468E-9865-ACA49F9149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195</Words>
  <Characters>1114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LightPDF</Company>
  <LinksUpToDate>false</LinksUpToDate>
  <CharactersWithSpaces>1307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LightPDF</dc:creator>
  <cp:keywords/>
  <dc:description>generated by LightPDF 20230830</dc:description>
  <cp:lastModifiedBy>Buro</cp:lastModifiedBy>
  <cp:revision>3</cp:revision>
  <dcterms:created xsi:type="dcterms:W3CDTF">2023-10-23T09:11:00Z</dcterms:created>
  <dcterms:modified xsi:type="dcterms:W3CDTF">2023-10-23T09:13:00Z</dcterms:modified>
  <cp:category/>
</cp:coreProperties>
</file>